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BBB" w:rsidRPr="005F2AE0" w:rsidRDefault="0075649F" w:rsidP="005F2AE0">
      <w:pPr>
        <w:pStyle w:val="2"/>
        <w:jc w:val="center"/>
        <w:rPr>
          <w:rFonts w:ascii="Times New Roman" w:hAnsi="Times New Roman"/>
          <w:b w:val="0"/>
          <w:sz w:val="24"/>
          <w:szCs w:val="24"/>
        </w:rPr>
      </w:pPr>
      <w:r>
        <w:rPr>
          <w:rFonts w:ascii="Cambria" w:eastAsia="Times New Roman" w:hAnsi="Cambria" w:cs="Times New Roman"/>
          <w:b w:val="0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8438515" cy="6327412"/>
            <wp:effectExtent l="0" t="0" r="0" b="0"/>
            <wp:docPr id="2" name="Рисунок 2" descr="C:\Users\4\Desktop\Новая папка (3)\20181016_1208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4\Desktop\Новая папка (3)\20181016_12080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8515" cy="63274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D84BBB" w:rsidRPr="005F2AE0">
        <w:rPr>
          <w:rStyle w:val="ab"/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ПОЯСНИТЕЛЬНАЯ ЗАПИСКА</w:t>
      </w:r>
    </w:p>
    <w:p w:rsidR="00D84BBB" w:rsidRPr="00AE5EFC" w:rsidRDefault="00D84BBB" w:rsidP="00717994">
      <w:pPr>
        <w:pStyle w:val="10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AE5EFC">
        <w:rPr>
          <w:rFonts w:ascii="Times New Roman" w:hAnsi="Times New Roman"/>
          <w:sz w:val="24"/>
          <w:szCs w:val="24"/>
        </w:rPr>
        <w:t>Данная  программа по предмету «Народно-сценический танец» имеет  художественно-эстетическую направленность и разработана в соответствии с г.10. ст.75  Закона РФ 2012г.« Об образовании», программы  Министерства культуры РФ «Народно-сценический танец» для хореографический отделений ДШИ, Москва, 2003 г., методических рекомендаций по «Народно-сценическому танцу» для хореографических отделений ДШИ министерства культуры РФ, Москва, 1987 г. и примерными требованиями к образовательным  программам,  приложение к письму</w:t>
      </w:r>
      <w:proofErr w:type="gramEnd"/>
      <w:r w:rsidRPr="00AE5EFC">
        <w:rPr>
          <w:rFonts w:ascii="Times New Roman" w:hAnsi="Times New Roman"/>
          <w:sz w:val="24"/>
          <w:szCs w:val="24"/>
        </w:rPr>
        <w:t xml:space="preserve"> Департамента молодежной политики, воспитания и социальной поддержки детей </w:t>
      </w:r>
      <w:proofErr w:type="spellStart"/>
      <w:r w:rsidRPr="00AE5EFC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AE5EFC">
        <w:rPr>
          <w:rFonts w:ascii="Times New Roman" w:hAnsi="Times New Roman"/>
          <w:sz w:val="24"/>
          <w:szCs w:val="24"/>
        </w:rPr>
        <w:t xml:space="preserve"> России от 11.12.2006 №06-1844  «О примерных требованиях к программам дополнительного образования детей».</w:t>
      </w:r>
    </w:p>
    <w:p w:rsidR="00D84BBB" w:rsidRPr="00AE5EFC" w:rsidRDefault="00D84BBB" w:rsidP="00717994">
      <w:pPr>
        <w:pStyle w:val="ac"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5EFC">
        <w:rPr>
          <w:rFonts w:ascii="Times New Roman" w:hAnsi="Times New Roman"/>
          <w:b/>
          <w:sz w:val="24"/>
          <w:szCs w:val="24"/>
        </w:rPr>
        <w:t>Направленность</w:t>
      </w:r>
      <w:r w:rsidRPr="00AE5EFC">
        <w:rPr>
          <w:rFonts w:ascii="Times New Roman" w:hAnsi="Times New Roman"/>
          <w:sz w:val="24"/>
          <w:szCs w:val="24"/>
        </w:rPr>
        <w:t xml:space="preserve"> программы по предмету «Народно-сценический танец» - художественно-эстетическая,</w:t>
      </w:r>
      <w:r>
        <w:rPr>
          <w:rFonts w:ascii="Times New Roman" w:hAnsi="Times New Roman"/>
          <w:sz w:val="24"/>
          <w:szCs w:val="24"/>
        </w:rPr>
        <w:t xml:space="preserve"> рассчитана на 4 год обучения.</w:t>
      </w:r>
      <w:r w:rsidRPr="00D84BBB">
        <w:rPr>
          <w:rFonts w:ascii="Times New Roman CYR" w:hAnsi="Times New Roman CYR" w:cs="Times New Roman CYR"/>
          <w:sz w:val="24"/>
          <w:szCs w:val="24"/>
        </w:rPr>
        <w:t xml:space="preserve">3-ий – 4-ый год </w:t>
      </w:r>
      <w:proofErr w:type="spellStart"/>
      <w:r w:rsidRPr="00D84BBB">
        <w:rPr>
          <w:rFonts w:ascii="Times New Roman CYR" w:hAnsi="Times New Roman CYR" w:cs="Times New Roman CYR"/>
          <w:sz w:val="24"/>
          <w:szCs w:val="24"/>
        </w:rPr>
        <w:t>обучения</w:t>
      </w:r>
      <w:r>
        <w:rPr>
          <w:rFonts w:ascii="Times New Roman" w:hAnsi="Times New Roman"/>
          <w:sz w:val="24"/>
          <w:szCs w:val="24"/>
        </w:rPr>
        <w:t>ь</w:t>
      </w:r>
      <w:proofErr w:type="spellEnd"/>
      <w:r>
        <w:rPr>
          <w:rFonts w:ascii="Times New Roman" w:hAnsi="Times New Roman"/>
          <w:sz w:val="24"/>
          <w:szCs w:val="24"/>
        </w:rPr>
        <w:t>– 2 раза в неделю по 2 часу- общей 70</w:t>
      </w:r>
      <w:r w:rsidRPr="00AE5EFC">
        <w:rPr>
          <w:rFonts w:ascii="Times New Roman" w:hAnsi="Times New Roman"/>
          <w:sz w:val="24"/>
          <w:szCs w:val="24"/>
        </w:rPr>
        <w:t xml:space="preserve"> часов.</w:t>
      </w:r>
    </w:p>
    <w:p w:rsidR="00D84BBB" w:rsidRPr="00AE5EFC" w:rsidRDefault="00D84BBB" w:rsidP="00717994">
      <w:pPr>
        <w:pStyle w:val="ac"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5EFC">
        <w:rPr>
          <w:rFonts w:ascii="Times New Roman" w:hAnsi="Times New Roman"/>
          <w:b/>
          <w:sz w:val="24"/>
          <w:szCs w:val="24"/>
        </w:rPr>
        <w:t>Актуальность</w:t>
      </w:r>
      <w:r w:rsidRPr="00AE5EFC">
        <w:rPr>
          <w:rFonts w:ascii="Times New Roman" w:hAnsi="Times New Roman"/>
          <w:sz w:val="24"/>
          <w:szCs w:val="24"/>
        </w:rPr>
        <w:t xml:space="preserve"> настоящей программы состоит в том, что она отражает разнообразие учебно-методического репертуара, его академическую направленность, но в то же время, предполагает возможность индивидуального подхода к каждому ученику.</w:t>
      </w:r>
    </w:p>
    <w:p w:rsidR="00D84BBB" w:rsidRPr="00AE5EFC" w:rsidRDefault="00D84BBB" w:rsidP="00717994">
      <w:pPr>
        <w:pStyle w:val="ac"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84BBB" w:rsidRPr="00AE5EFC" w:rsidRDefault="00D84BBB" w:rsidP="00D84BBB">
      <w:pPr>
        <w:autoSpaceDE w:val="0"/>
        <w:spacing w:after="0" w:line="360" w:lineRule="auto"/>
        <w:ind w:firstLine="709"/>
        <w:jc w:val="both"/>
        <w:rPr>
          <w:rFonts w:ascii="Cambria" w:eastAsia="Times New Roman" w:hAnsi="Cambria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Cambria" w:eastAsia="Times New Roman" w:hAnsi="Cambria" w:cs="Times New Roman"/>
          <w:b/>
          <w:color w:val="000000" w:themeColor="text1"/>
          <w:sz w:val="24"/>
          <w:szCs w:val="24"/>
          <w:lang w:bidi="en-US"/>
        </w:rPr>
        <w:t>Цель программы:</w:t>
      </w:r>
      <w:r w:rsidRPr="00AE5EFC">
        <w:rPr>
          <w:rFonts w:ascii="Cambria" w:eastAsia="Times New Roman" w:hAnsi="Cambria" w:cs="Times New Roman"/>
          <w:color w:val="000000" w:themeColor="text1"/>
          <w:sz w:val="24"/>
          <w:szCs w:val="24"/>
          <w:lang w:bidi="en-US"/>
        </w:rPr>
        <w:t xml:space="preserve">  создание условий для сохранения и укрепления психологического и физического здоровья обучающихся начальной школы средствами ритмики. </w:t>
      </w:r>
    </w:p>
    <w:p w:rsidR="00D84BBB" w:rsidRPr="00AE5EFC" w:rsidRDefault="00D84BBB" w:rsidP="00D84BB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      Программа рассчитана на 70</w:t>
      </w: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 часа и реализует  следующие </w:t>
      </w:r>
      <w:r w:rsidRPr="00AE5EF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bidi="en-US"/>
        </w:rPr>
        <w:t>задачи:</w:t>
      </w:r>
    </w:p>
    <w:p w:rsidR="00D84BBB" w:rsidRPr="00AE5EFC" w:rsidRDefault="00D84BBB" w:rsidP="00D84BBB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развитие у детей коммуникативных умений через индивидуальную и коллективную физкультурно-оздоровительную деятельность;</w:t>
      </w:r>
    </w:p>
    <w:p w:rsidR="00D84BBB" w:rsidRPr="00AE5EFC" w:rsidRDefault="00D84BBB" w:rsidP="00D84BBB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развитие художественного и эстетического вкуса средствами музыкального творчества;</w:t>
      </w:r>
    </w:p>
    <w:p w:rsidR="00D84BBB" w:rsidRPr="00AE5EFC" w:rsidRDefault="00D84BBB" w:rsidP="00D84BBB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воспитание нравственного и эмоционально-ценностного позитивного отношения к своему здоровью;</w:t>
      </w:r>
    </w:p>
    <w:p w:rsidR="00D84BBB" w:rsidRPr="00AE5EFC" w:rsidRDefault="00D84BBB" w:rsidP="00D84BBB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воспитание стремления к самореализации, саморазвитию, взаимопониманию, общению, сотрудничеству;</w:t>
      </w:r>
    </w:p>
    <w:p w:rsidR="00D84BBB" w:rsidRPr="00AE5EFC" w:rsidRDefault="00D84BBB" w:rsidP="00D84BBB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lastRenderedPageBreak/>
        <w:t>формирование устойчивой мотивации  к занятиям физическими упражнениями;</w:t>
      </w:r>
    </w:p>
    <w:p w:rsidR="00D84BBB" w:rsidRPr="00AE5EFC" w:rsidRDefault="00D84BBB" w:rsidP="00D84BBB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формирование адекватной самооценки путем вовлечения детей в активную творческую деятельность.</w:t>
      </w:r>
    </w:p>
    <w:p w:rsidR="00D84BBB" w:rsidRPr="00AE5EFC" w:rsidRDefault="00D84BBB" w:rsidP="00D84BBB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Решая комплекс образовательных и оздоровительных задач необходимо руководствоваться принципами сознательности, активности, наглядности, доступности, индивидуализации и систематичности. Не менее важен принцип последовательности: от этапа начального разучивания – к углубленному познанию, а далее к совершенствованию.</w:t>
      </w:r>
    </w:p>
    <w:p w:rsidR="00D84BBB" w:rsidRPr="00AE5EFC" w:rsidRDefault="00D84BBB" w:rsidP="00D84B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E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изучение хореографии учебным планом предусматривается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70</w:t>
      </w:r>
      <w:r w:rsidRPr="00AE5E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учебных часов</w:t>
      </w:r>
      <w:r w:rsidRPr="00AE5E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из расчета 2 часа в неделю. В случае совпадения уроков с праздничными днями предполагается выполнение программы:</w:t>
      </w:r>
    </w:p>
    <w:p w:rsidR="00D84BBB" w:rsidRPr="00AE5EFC" w:rsidRDefault="00D84BBB" w:rsidP="00D84BBB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5EFC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счёт часов, выделенных на повторение материала</w:t>
      </w:r>
    </w:p>
    <w:p w:rsidR="00D84BBB" w:rsidRPr="00AE5EFC" w:rsidRDefault="00D84BBB" w:rsidP="00D84BBB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5EFC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счёт объединения уроков по одной теме</w:t>
      </w:r>
    </w:p>
    <w:p w:rsidR="00D84BBB" w:rsidRPr="00AE5EFC" w:rsidRDefault="00D84BBB" w:rsidP="00D84BBB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5EFC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счёт самостоятельного изучения материала учащимися</w:t>
      </w:r>
    </w:p>
    <w:p w:rsidR="00D84BBB" w:rsidRPr="00AE5EFC" w:rsidRDefault="00D84BBB" w:rsidP="00D84B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EF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организации учебно-познавательной деятельности: фронтальная, коллективная, индивидуальная.</w:t>
      </w:r>
    </w:p>
    <w:p w:rsidR="00D84BBB" w:rsidRPr="00AE5EFC" w:rsidRDefault="00D84BBB" w:rsidP="00D84B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E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Технологии: развивающего типа (проблемное обучение, </w:t>
      </w:r>
      <w:proofErr w:type="spellStart"/>
      <w:r w:rsidRPr="00AE5EFC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деятельностный</w:t>
      </w:r>
      <w:proofErr w:type="spellEnd"/>
      <w:r w:rsidRPr="00AE5E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подход), личностно ориентированные (проектн</w:t>
      </w:r>
      <w:proofErr w:type="gramStart"/>
      <w:r w:rsidRPr="00AE5EFC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AE5E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исследовательское обучение, индивидуализации и дифференциации).</w:t>
      </w:r>
    </w:p>
    <w:p w:rsidR="00D84BBB" w:rsidRPr="00AE5EFC" w:rsidRDefault="00D84BBB" w:rsidP="00D84BBB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</w:p>
    <w:p w:rsidR="00D84BBB" w:rsidRPr="00AE5EFC" w:rsidRDefault="00D84BBB" w:rsidP="00D84BBB">
      <w:pPr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bidi="en-US"/>
        </w:rPr>
        <w:t>Планируемые результаты реализации программы</w:t>
      </w:r>
    </w:p>
    <w:p w:rsidR="00D84BBB" w:rsidRPr="00AE5EFC" w:rsidRDefault="00D84BBB" w:rsidP="00D84BB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Данная программа ориентирована на формирование гармонически развитой личности средствами курса </w:t>
      </w:r>
    </w:p>
    <w:p w:rsidR="00D84BBB" w:rsidRPr="00AE5EFC" w:rsidRDefault="00D84BBB" w:rsidP="00D84BB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bidi="en-US"/>
        </w:rPr>
        <w:t>Результаты первого уровня:</w:t>
      </w: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 приобретение школьниками знаний о здоровом образе жизни, об оздоровительном значении занятий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народной танцами</w:t>
      </w: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; о личной гигиене; о технике безопасности на занятиях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; </w:t>
      </w: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 использовании элементов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народного танца</w:t>
      </w: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 в режиме дня; о правилах проведения музыкально-ритмических подвижных игр и способах коммуникации со сверстниками.</w:t>
      </w:r>
    </w:p>
    <w:p w:rsidR="00D84BBB" w:rsidRPr="00AE5EFC" w:rsidRDefault="00D84BBB" w:rsidP="00D84BB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bidi="en-US"/>
        </w:rPr>
        <w:t>Формы достижения результатов первого уровня:</w:t>
      </w: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 беседа, игры – путешествия, практические занятия, музыкально-ритмические игры.</w:t>
      </w:r>
    </w:p>
    <w:p w:rsidR="00D84BBB" w:rsidRPr="00AE5EFC" w:rsidRDefault="00D84BBB" w:rsidP="00D84BB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bidi="en-US"/>
        </w:rPr>
        <w:t>Результаты второго уровня:</w:t>
      </w: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 развитие ценностного отношения школьника к своему здоровью, к родному Отечеству, к другим людям.</w:t>
      </w:r>
    </w:p>
    <w:p w:rsidR="00D84BBB" w:rsidRPr="00AE5EFC" w:rsidRDefault="00D84BBB" w:rsidP="00D84BB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bidi="en-US"/>
        </w:rPr>
        <w:lastRenderedPageBreak/>
        <w:t>Формы достижения результатов второго уровня:</w:t>
      </w: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 практические занятия, конкурсы, соревнования, показательные выступления.</w:t>
      </w:r>
    </w:p>
    <w:p w:rsidR="00D84BBB" w:rsidRPr="00AE5EFC" w:rsidRDefault="00D84BBB" w:rsidP="00D84BB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bidi="en-US"/>
        </w:rPr>
        <w:t xml:space="preserve">Личностные, </w:t>
      </w:r>
      <w:proofErr w:type="spellStart"/>
      <w:r w:rsidRPr="00AE5EF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bidi="en-US"/>
        </w:rPr>
        <w:t>метапредметные</w:t>
      </w:r>
      <w:proofErr w:type="spellEnd"/>
      <w:r w:rsidRPr="00AE5EF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bidi="en-US"/>
        </w:rPr>
        <w:t xml:space="preserve"> и предметные результаты  освоения программы</w:t>
      </w:r>
    </w:p>
    <w:p w:rsidR="00D84BBB" w:rsidRPr="00AE5EFC" w:rsidRDefault="00D84BBB" w:rsidP="00D84BB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 w:bidi="en-US"/>
        </w:rPr>
      </w:pPr>
      <w:proofErr w:type="spellStart"/>
      <w:r w:rsidRPr="00AE5EFC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 w:bidi="en-US"/>
        </w:rPr>
        <w:t>Личностные</w:t>
      </w:r>
      <w:proofErr w:type="spellEnd"/>
      <w:r w:rsidRPr="00AE5EFC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 w:bidi="en-US"/>
        </w:rPr>
        <w:t>:</w:t>
      </w:r>
    </w:p>
    <w:p w:rsidR="00D84BBB" w:rsidRPr="00AE5EFC" w:rsidRDefault="00D84BBB" w:rsidP="00D84BBB">
      <w:pPr>
        <w:numPr>
          <w:ilvl w:val="0"/>
          <w:numId w:val="25"/>
        </w:numPr>
        <w:tabs>
          <w:tab w:val="left" w:pos="0"/>
        </w:tabs>
        <w:autoSpaceDE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определять смысл влияния занятий на здоровье человека;</w:t>
      </w:r>
    </w:p>
    <w:p w:rsidR="00D84BBB" w:rsidRPr="00AE5EFC" w:rsidRDefault="00D84BBB" w:rsidP="00D84BBB">
      <w:pPr>
        <w:numPr>
          <w:ilvl w:val="0"/>
          <w:numId w:val="25"/>
        </w:numPr>
        <w:tabs>
          <w:tab w:val="left" w:pos="0"/>
        </w:tabs>
        <w:autoSpaceDE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активное включение в общение и взаимодействие со сверстниками на принципах уважения и доброжелательности, взаимопомощи и сопереживания;</w:t>
      </w:r>
    </w:p>
    <w:p w:rsidR="00D84BBB" w:rsidRPr="00AE5EFC" w:rsidRDefault="00D84BBB" w:rsidP="00D84BBB">
      <w:pPr>
        <w:numPr>
          <w:ilvl w:val="0"/>
          <w:numId w:val="25"/>
        </w:numPr>
        <w:tabs>
          <w:tab w:val="left" w:pos="0"/>
        </w:tabs>
        <w:autoSpaceDE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проявление положительных качеств личности и управление своими эмоциями, проявление дисциплинированности, трудолюбия и упорства в достижении целей.</w:t>
      </w:r>
    </w:p>
    <w:p w:rsidR="00D84BBB" w:rsidRPr="00AE5EFC" w:rsidRDefault="00D84BBB" w:rsidP="00D84BBB">
      <w:pPr>
        <w:autoSpaceDE w:val="0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 w:bidi="en-US"/>
        </w:rPr>
      </w:pPr>
      <w:proofErr w:type="spellStart"/>
      <w:r w:rsidRPr="00AE5EFC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 w:bidi="en-US"/>
        </w:rPr>
        <w:t>Регулятивные</w:t>
      </w:r>
      <w:proofErr w:type="spellEnd"/>
      <w:r w:rsidRPr="00AE5EFC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 w:bidi="en-US"/>
        </w:rPr>
        <w:t>:</w:t>
      </w:r>
    </w:p>
    <w:p w:rsidR="00D84BBB" w:rsidRPr="00AE5EFC" w:rsidRDefault="00D84BBB" w:rsidP="00D84BBB">
      <w:pPr>
        <w:numPr>
          <w:ilvl w:val="0"/>
          <w:numId w:val="25"/>
        </w:numPr>
        <w:tabs>
          <w:tab w:val="left" w:pos="0"/>
        </w:tabs>
        <w:autoSpaceDE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ставить учебные задачи в соответствии с предполагаемой деятельностью; </w:t>
      </w:r>
    </w:p>
    <w:p w:rsidR="00D84BBB" w:rsidRPr="00AE5EFC" w:rsidRDefault="00D84BBB" w:rsidP="00D84BBB">
      <w:pPr>
        <w:numPr>
          <w:ilvl w:val="0"/>
          <w:numId w:val="25"/>
        </w:numPr>
        <w:tabs>
          <w:tab w:val="left" w:pos="0"/>
        </w:tabs>
        <w:autoSpaceDE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составлять план и последовательность действий для достижения результата;</w:t>
      </w:r>
    </w:p>
    <w:p w:rsidR="00D84BBB" w:rsidRPr="00AE5EFC" w:rsidRDefault="00D84BBB" w:rsidP="00D84BBB">
      <w:pPr>
        <w:numPr>
          <w:ilvl w:val="0"/>
          <w:numId w:val="25"/>
        </w:numPr>
        <w:tabs>
          <w:tab w:val="left" w:pos="0"/>
        </w:tabs>
        <w:autoSpaceDE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анализ и объективная оценка результатов собственного труда, поиск возможностей и способов их улучшения; </w:t>
      </w:r>
    </w:p>
    <w:p w:rsidR="00D84BBB" w:rsidRPr="00AE5EFC" w:rsidRDefault="00D84BBB" w:rsidP="00D84BBB">
      <w:pPr>
        <w:numPr>
          <w:ilvl w:val="0"/>
          <w:numId w:val="25"/>
        </w:numPr>
        <w:tabs>
          <w:tab w:val="left" w:pos="0"/>
        </w:tabs>
        <w:autoSpaceDE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технически правильное выполнение двигательных действий.</w:t>
      </w:r>
    </w:p>
    <w:p w:rsidR="00D84BBB" w:rsidRPr="00AE5EFC" w:rsidRDefault="00D84BBB" w:rsidP="00D84BBB">
      <w:pPr>
        <w:autoSpaceDE w:val="0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 w:bidi="en-US"/>
        </w:rPr>
      </w:pPr>
      <w:proofErr w:type="spellStart"/>
      <w:r w:rsidRPr="00AE5EFC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 w:bidi="en-US"/>
        </w:rPr>
        <w:t>Предметные</w:t>
      </w:r>
      <w:proofErr w:type="spellEnd"/>
      <w:r w:rsidRPr="00AE5EFC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 w:bidi="en-US"/>
        </w:rPr>
        <w:t>:</w:t>
      </w:r>
    </w:p>
    <w:p w:rsidR="00D84BBB" w:rsidRPr="00AE5EFC" w:rsidRDefault="00D84BBB" w:rsidP="00D84BBB">
      <w:pPr>
        <w:numPr>
          <w:ilvl w:val="0"/>
          <w:numId w:val="25"/>
        </w:numPr>
        <w:tabs>
          <w:tab w:val="left" w:pos="0"/>
        </w:tabs>
        <w:autoSpaceDE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bidi="en-US"/>
        </w:rPr>
      </w:pPr>
      <w:proofErr w:type="spellStart"/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bidi="en-US"/>
        </w:rPr>
        <w:t>выполнениеритмическихкомбинаций</w:t>
      </w:r>
      <w:proofErr w:type="spellEnd"/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bidi="en-US"/>
        </w:rPr>
        <w:t>;</w:t>
      </w:r>
    </w:p>
    <w:p w:rsidR="00D84BBB" w:rsidRPr="00AE5EFC" w:rsidRDefault="00D84BBB" w:rsidP="00D84BBB">
      <w:pPr>
        <w:numPr>
          <w:ilvl w:val="0"/>
          <w:numId w:val="25"/>
        </w:numPr>
        <w:tabs>
          <w:tab w:val="left" w:pos="0"/>
        </w:tabs>
        <w:autoSpaceDE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развитие музыкальности (формирование музыкального восприятия, представления о выразительных средствах музыки);</w:t>
      </w:r>
    </w:p>
    <w:p w:rsidR="00D84BBB" w:rsidRPr="00AE5EFC" w:rsidRDefault="00D84BBB" w:rsidP="00D84BBB">
      <w:pPr>
        <w:numPr>
          <w:ilvl w:val="0"/>
          <w:numId w:val="25"/>
        </w:numPr>
        <w:tabs>
          <w:tab w:val="left" w:pos="0"/>
        </w:tabs>
        <w:autoSpaceDE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развитие чувства ритма, умения характеризовать музыкальное произведение, согласовывать музыку и движение.</w:t>
      </w:r>
    </w:p>
    <w:p w:rsidR="00A95673" w:rsidRDefault="00A95673" w:rsidP="00A95673">
      <w:pPr>
        <w:tabs>
          <w:tab w:val="left" w:pos="5194"/>
          <w:tab w:val="center" w:pos="6644"/>
        </w:tabs>
        <w:spacing w:before="220"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bidi="en-US"/>
        </w:rPr>
        <w:tab/>
      </w:r>
    </w:p>
    <w:p w:rsidR="00D84BBB" w:rsidRPr="00AE5EFC" w:rsidRDefault="00A95673" w:rsidP="00A95673">
      <w:pPr>
        <w:tabs>
          <w:tab w:val="left" w:pos="5194"/>
          <w:tab w:val="center" w:pos="6644"/>
        </w:tabs>
        <w:spacing w:before="220"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bidi="en-US"/>
        </w:rPr>
        <w:lastRenderedPageBreak/>
        <w:tab/>
      </w:r>
      <w:proofErr w:type="spellStart"/>
      <w:r w:rsidR="00D84BBB" w:rsidRPr="00AE5EF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bidi="en-US"/>
        </w:rPr>
        <w:t>Межпредметные</w:t>
      </w:r>
      <w:proofErr w:type="spellEnd"/>
      <w:r w:rsidR="00D84BBB" w:rsidRPr="00AE5EF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bidi="en-US"/>
        </w:rPr>
        <w:t xml:space="preserve"> связи</w:t>
      </w:r>
    </w:p>
    <w:p w:rsidR="00D84BBB" w:rsidRPr="00AE5EFC" w:rsidRDefault="00D84BBB" w:rsidP="00D84BBB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Программа составлена с учётом реализации </w:t>
      </w:r>
      <w:proofErr w:type="spellStart"/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межпредметных</w:t>
      </w:r>
      <w:proofErr w:type="spellEnd"/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 связей по разделам:</w:t>
      </w:r>
    </w:p>
    <w:p w:rsidR="00D84BBB" w:rsidRPr="00AE5EFC" w:rsidRDefault="00D84BBB" w:rsidP="00D84BBB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bidi="en-US"/>
        </w:rPr>
        <w:t>«Музыкальное воспитание»</w:t>
      </w:r>
      <w:r w:rsidRPr="00AE5E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bidi="en-US"/>
        </w:rPr>
        <w:t xml:space="preserve">, </w:t>
      </w: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где дети учатся слышать в музыке разное эмоциональное состояние и передавать его движениями.</w:t>
      </w:r>
    </w:p>
    <w:p w:rsidR="00D84BBB" w:rsidRPr="00AE5EFC" w:rsidRDefault="00D84BBB" w:rsidP="00D84BB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Учащиеся усваивают понятия "ритм", "счет", "размер" и узнают, что музыка состоит из тактов и музыкальных фраз, при этом дети должны различать вступление и основную мелодию, вступать в танец с начала музыкальной фразы.</w:t>
      </w:r>
    </w:p>
    <w:p w:rsidR="00D84BBB" w:rsidRPr="00AE5EFC" w:rsidRDefault="00D84BBB" w:rsidP="00D84BBB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bidi="en-US"/>
        </w:rPr>
        <w:t>«Ознакомление с окружающим»</w:t>
      </w:r>
      <w:r w:rsidRPr="00AE5E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bidi="en-US"/>
        </w:rPr>
        <w:t xml:space="preserve">, </w:t>
      </w: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где дети знакомятся с явлениями общественной жизни, предметами ближайшего окружения, природными явлениями, что послужит материалом,входящим в содержание ритмических игр и упражнений.</w:t>
      </w:r>
    </w:p>
    <w:p w:rsidR="00D84BBB" w:rsidRPr="00AE5EFC" w:rsidRDefault="00D84BBB" w:rsidP="00D84BB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                Каждый танец имеет определенные исторические корни и географическое происхождение. Приступая к изучению того или иного танца, учащиеся знакомятся с историей его создания, узнают, в какой стране, у какого народа он появился, в какую страну переместился. Уклад и обычаи, характер и темперамент народа отражаются в танце.</w:t>
      </w:r>
    </w:p>
    <w:p w:rsidR="00D84BBB" w:rsidRPr="00622953" w:rsidRDefault="00D84BBB" w:rsidP="00622953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9F27D4">
        <w:rPr>
          <w:rFonts w:ascii="Times New Roman" w:hAnsi="Times New Roman"/>
          <w:b/>
          <w:sz w:val="28"/>
          <w:szCs w:val="28"/>
        </w:rPr>
        <w:t>Ожидаемые результаты обучения</w:t>
      </w:r>
      <w:r w:rsidRPr="009F27D4">
        <w:rPr>
          <w:rFonts w:ascii="Times New Roman" w:hAnsi="Times New Roman"/>
          <w:sz w:val="28"/>
          <w:szCs w:val="28"/>
        </w:rPr>
        <w:t xml:space="preserve">.  </w:t>
      </w:r>
    </w:p>
    <w:p w:rsidR="00D84BBB" w:rsidRPr="00D84BBB" w:rsidRDefault="00D84BBB" w:rsidP="00D84BBB">
      <w:pPr>
        <w:pStyle w:val="ac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D84BBB">
        <w:rPr>
          <w:rFonts w:ascii="Times New Roman" w:hAnsi="Times New Roman"/>
          <w:b/>
          <w:sz w:val="28"/>
          <w:szCs w:val="28"/>
        </w:rPr>
        <w:t>Обучающийся должен знать:</w:t>
      </w:r>
    </w:p>
    <w:p w:rsidR="00D84BBB" w:rsidRPr="009F27D4" w:rsidRDefault="00D84BBB" w:rsidP="00D84BBB">
      <w:pPr>
        <w:pStyle w:val="ac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F27D4">
        <w:rPr>
          <w:rFonts w:ascii="Times New Roman" w:hAnsi="Times New Roman"/>
          <w:sz w:val="28"/>
          <w:szCs w:val="28"/>
        </w:rPr>
        <w:t>- правила работы над различными упражнениями;</w:t>
      </w:r>
    </w:p>
    <w:p w:rsidR="00D84BBB" w:rsidRPr="009F27D4" w:rsidRDefault="00D84BBB" w:rsidP="00D84BBB">
      <w:pPr>
        <w:pStyle w:val="ac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F27D4">
        <w:rPr>
          <w:rFonts w:ascii="Times New Roman" w:hAnsi="Times New Roman"/>
          <w:sz w:val="28"/>
          <w:szCs w:val="28"/>
        </w:rPr>
        <w:t xml:space="preserve">- историческую эволюцию </w:t>
      </w:r>
      <w:r>
        <w:rPr>
          <w:rFonts w:ascii="Times New Roman" w:hAnsi="Times New Roman"/>
          <w:sz w:val="28"/>
          <w:szCs w:val="28"/>
        </w:rPr>
        <w:t>народного</w:t>
      </w:r>
      <w:r w:rsidRPr="009F27D4">
        <w:rPr>
          <w:rFonts w:ascii="Times New Roman" w:hAnsi="Times New Roman"/>
          <w:sz w:val="28"/>
          <w:szCs w:val="28"/>
        </w:rPr>
        <w:t xml:space="preserve"> танца;</w:t>
      </w:r>
    </w:p>
    <w:p w:rsidR="00D84BBB" w:rsidRPr="00D84BBB" w:rsidRDefault="00D84BBB" w:rsidP="00D84BBB">
      <w:pPr>
        <w:pStyle w:val="ac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D84BBB">
        <w:rPr>
          <w:rFonts w:ascii="Times New Roman" w:hAnsi="Times New Roman"/>
          <w:b/>
          <w:sz w:val="28"/>
          <w:szCs w:val="28"/>
        </w:rPr>
        <w:t>Обучающийся должен уметь:</w:t>
      </w:r>
    </w:p>
    <w:p w:rsidR="00D84BBB" w:rsidRPr="009F27D4" w:rsidRDefault="00D84BBB" w:rsidP="00D84BBB">
      <w:pPr>
        <w:pStyle w:val="ac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F27D4">
        <w:rPr>
          <w:rFonts w:ascii="Times New Roman" w:hAnsi="Times New Roman"/>
          <w:sz w:val="28"/>
          <w:szCs w:val="28"/>
        </w:rPr>
        <w:t>- исполнять выученные упражнения, в соответствующих темпах и ритмических рисунках;</w:t>
      </w:r>
    </w:p>
    <w:p w:rsidR="00D84BBB" w:rsidRPr="009F27D4" w:rsidRDefault="00D84BBB" w:rsidP="00D84BBB">
      <w:pPr>
        <w:pStyle w:val="ac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F27D4">
        <w:rPr>
          <w:rFonts w:ascii="Times New Roman" w:hAnsi="Times New Roman"/>
          <w:sz w:val="28"/>
          <w:szCs w:val="28"/>
        </w:rPr>
        <w:t>- передавать содержание музыки в танце;</w:t>
      </w:r>
    </w:p>
    <w:p w:rsidR="00A95673" w:rsidRDefault="00D84BBB" w:rsidP="00A95673">
      <w:pPr>
        <w:pStyle w:val="ac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F27D4">
        <w:rPr>
          <w:rFonts w:ascii="Times New Roman" w:hAnsi="Times New Roman"/>
          <w:sz w:val="28"/>
          <w:szCs w:val="28"/>
        </w:rPr>
        <w:t>- уметь владеть пространством;</w:t>
      </w:r>
    </w:p>
    <w:p w:rsidR="00A95673" w:rsidRPr="00A95673" w:rsidRDefault="00A95673" w:rsidP="00A95673">
      <w:pPr>
        <w:pStyle w:val="ac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95673" w:rsidRDefault="00A95673" w:rsidP="005F2AE0">
      <w:pPr>
        <w:pStyle w:val="2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4F1BF3" w:rsidRPr="00A95279" w:rsidRDefault="004F1BF3" w:rsidP="005F2AE0">
      <w:pPr>
        <w:pStyle w:val="2"/>
        <w:jc w:val="center"/>
        <w:rPr>
          <w:rFonts w:ascii="Times New Roman" w:eastAsia="Calibri" w:hAnsi="Times New Roman" w:cs="Times New Roman"/>
          <w:b w:val="0"/>
          <w:color w:val="000000"/>
          <w:sz w:val="24"/>
          <w:szCs w:val="24"/>
        </w:rPr>
      </w:pPr>
      <w:r w:rsidRPr="00A95279">
        <w:rPr>
          <w:rFonts w:ascii="Times New Roman" w:eastAsia="Calibri" w:hAnsi="Times New Roman" w:cs="Times New Roman"/>
          <w:color w:val="000000"/>
          <w:sz w:val="24"/>
          <w:szCs w:val="24"/>
        </w:rPr>
        <w:t>СОДЕРЖАНИЕ ПРОГРАММЫ</w:t>
      </w:r>
    </w:p>
    <w:p w:rsidR="00A95673" w:rsidRDefault="004F1BF3" w:rsidP="00A9567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5279">
        <w:rPr>
          <w:rFonts w:ascii="Times New Roman" w:hAnsi="Times New Roman" w:cs="Times New Roman"/>
          <w:b/>
          <w:sz w:val="24"/>
          <w:szCs w:val="24"/>
        </w:rPr>
        <w:t>Третий год обучения</w:t>
      </w:r>
    </w:p>
    <w:p w:rsidR="004F1BF3" w:rsidRPr="00A95279" w:rsidRDefault="004F1BF3" w:rsidP="00A95673">
      <w:pPr>
        <w:jc w:val="center"/>
        <w:rPr>
          <w:rFonts w:ascii="Times New Roman" w:hAnsi="Times New Roman" w:cs="Times New Roman"/>
          <w:sz w:val="24"/>
          <w:szCs w:val="24"/>
        </w:rPr>
      </w:pPr>
      <w:r w:rsidRPr="00A95279">
        <w:rPr>
          <w:rFonts w:ascii="Times New Roman" w:hAnsi="Times New Roman" w:cs="Times New Roman"/>
          <w:sz w:val="24"/>
          <w:szCs w:val="24"/>
        </w:rPr>
        <w:t>3-й год обучения предлагает дальнейшее изучение на середине зала допускается построение несложных комбинаций и композиций на материале русского, украинского и итальянского танцев. Активнее изучаются  прыжки на одной ноге, с одной ноги на другую и с двух ног на одну. Начинается изучение элементов молдавского, узбекского и польского народных танцев.</w:t>
      </w:r>
    </w:p>
    <w:p w:rsidR="004F1BF3" w:rsidRPr="00A95279" w:rsidRDefault="004F1BF3" w:rsidP="004F1BF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5279">
        <w:rPr>
          <w:rFonts w:ascii="Times New Roman" w:hAnsi="Times New Roman" w:cs="Times New Roman"/>
          <w:b/>
          <w:sz w:val="24"/>
          <w:szCs w:val="24"/>
        </w:rPr>
        <w:t>Четвертый год обучения</w:t>
      </w:r>
    </w:p>
    <w:p w:rsidR="004F1BF3" w:rsidRPr="00A95279" w:rsidRDefault="004F1BF3" w:rsidP="004F1BF3">
      <w:pPr>
        <w:rPr>
          <w:rFonts w:ascii="Times New Roman" w:hAnsi="Times New Roman" w:cs="Times New Roman"/>
          <w:sz w:val="24"/>
          <w:szCs w:val="24"/>
        </w:rPr>
      </w:pPr>
      <w:r w:rsidRPr="00A95279">
        <w:rPr>
          <w:rFonts w:ascii="Times New Roman" w:hAnsi="Times New Roman" w:cs="Times New Roman"/>
          <w:sz w:val="24"/>
          <w:szCs w:val="24"/>
        </w:rPr>
        <w:t>Продолжение изучения новых элементов на середине зала. Увеличение  элементов парного танца, развивающих навыки общения с партнером. Продолжается  изучение  элементов русского, молдавского и польского танцев. Начинается изучение грузинского народного сценического танцев. Испанский материал можно изучать факультативно. К концу учебного года составляют более сложные комбинации и наибольшие композиции.</w:t>
      </w:r>
    </w:p>
    <w:p w:rsidR="007F6AF9" w:rsidRPr="00A95279" w:rsidRDefault="007F6AF9" w:rsidP="004F1BF3">
      <w:pPr>
        <w:spacing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</w:p>
    <w:p w:rsidR="00670AFF" w:rsidRDefault="00670AFF" w:rsidP="00D84BBB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</w:p>
    <w:p w:rsidR="00E51564" w:rsidRDefault="00E51564" w:rsidP="00D84BBB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</w:p>
    <w:p w:rsidR="00E51564" w:rsidRDefault="00E51564" w:rsidP="00D84BBB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</w:p>
    <w:p w:rsidR="00E51564" w:rsidRDefault="00E51564" w:rsidP="00D84BBB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</w:p>
    <w:p w:rsidR="00E51564" w:rsidRDefault="00E51564" w:rsidP="00D84BBB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</w:p>
    <w:p w:rsidR="00E51564" w:rsidRDefault="00E51564" w:rsidP="00D84BBB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</w:p>
    <w:p w:rsidR="00A95673" w:rsidRDefault="00A95673" w:rsidP="00D84BBB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</w:p>
    <w:p w:rsidR="00E51564" w:rsidRDefault="00E51564" w:rsidP="00D84BBB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</w:p>
    <w:p w:rsidR="005E32E9" w:rsidRDefault="005E32E9" w:rsidP="005E32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</w:p>
    <w:p w:rsidR="003E2639" w:rsidRPr="00A95279" w:rsidRDefault="005E32E9" w:rsidP="00A956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5E32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Календарно-тематическое планирование</w:t>
      </w:r>
    </w:p>
    <w:p w:rsidR="004F1BF3" w:rsidRPr="00A95279" w:rsidRDefault="004F1BF3" w:rsidP="004F1BF3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A95279">
        <w:rPr>
          <w:rFonts w:ascii="Times New Roman CYR" w:hAnsi="Times New Roman CYR" w:cs="Times New Roman CYR"/>
          <w:b/>
          <w:sz w:val="24"/>
          <w:szCs w:val="24"/>
        </w:rPr>
        <w:t>3-ий – 4-ый год обучения</w:t>
      </w:r>
    </w:p>
    <w:p w:rsidR="003E2639" w:rsidRPr="00A95279" w:rsidRDefault="003E2639" w:rsidP="003E26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tbl>
      <w:tblPr>
        <w:tblStyle w:val="11"/>
        <w:tblW w:w="12866" w:type="dxa"/>
        <w:tblLayout w:type="fixed"/>
        <w:tblLook w:val="04A0" w:firstRow="1" w:lastRow="0" w:firstColumn="1" w:lastColumn="0" w:noHBand="0" w:noVBand="1"/>
      </w:tblPr>
      <w:tblGrid>
        <w:gridCol w:w="525"/>
        <w:gridCol w:w="8"/>
        <w:gridCol w:w="1817"/>
        <w:gridCol w:w="13"/>
        <w:gridCol w:w="12"/>
        <w:gridCol w:w="7328"/>
        <w:gridCol w:w="26"/>
        <w:gridCol w:w="18"/>
        <w:gridCol w:w="983"/>
        <w:gridCol w:w="6"/>
        <w:gridCol w:w="996"/>
        <w:gridCol w:w="1118"/>
        <w:gridCol w:w="16"/>
      </w:tblGrid>
      <w:tr w:rsidR="00B97154" w:rsidRPr="00A95279" w:rsidTr="00F45684">
        <w:trPr>
          <w:gridAfter w:val="1"/>
          <w:wAfter w:w="16" w:type="dxa"/>
          <w:trHeight w:val="355"/>
        </w:trPr>
        <w:tc>
          <w:tcPr>
            <w:tcW w:w="525" w:type="dxa"/>
            <w:vMerge w:val="restart"/>
          </w:tcPr>
          <w:p w:rsidR="005F4988" w:rsidRPr="00A95279" w:rsidRDefault="005F4988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№</w:t>
            </w:r>
          </w:p>
        </w:tc>
        <w:tc>
          <w:tcPr>
            <w:tcW w:w="1825" w:type="dxa"/>
            <w:gridSpan w:val="2"/>
            <w:vMerge w:val="restart"/>
          </w:tcPr>
          <w:p w:rsidR="005F4988" w:rsidRPr="00A95279" w:rsidRDefault="009601B3" w:rsidP="005F498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Название разделов</w:t>
            </w:r>
          </w:p>
        </w:tc>
        <w:tc>
          <w:tcPr>
            <w:tcW w:w="7353" w:type="dxa"/>
            <w:gridSpan w:val="3"/>
            <w:vMerge w:val="restart"/>
          </w:tcPr>
          <w:p w:rsidR="005F4988" w:rsidRPr="00A95279" w:rsidRDefault="005F4988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 xml:space="preserve">                       Тема занятий</w:t>
            </w:r>
          </w:p>
        </w:tc>
        <w:tc>
          <w:tcPr>
            <w:tcW w:w="1027" w:type="dxa"/>
            <w:gridSpan w:val="3"/>
            <w:vMerge w:val="restart"/>
          </w:tcPr>
          <w:p w:rsidR="005F4988" w:rsidRDefault="00B4460A" w:rsidP="005F498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Кол 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>во</w:t>
            </w:r>
            <w:proofErr w:type="spellEnd"/>
          </w:p>
          <w:p w:rsidR="00B4460A" w:rsidRPr="00A95279" w:rsidRDefault="00B4460A" w:rsidP="005F498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часов</w:t>
            </w:r>
          </w:p>
        </w:tc>
        <w:tc>
          <w:tcPr>
            <w:tcW w:w="2120" w:type="dxa"/>
            <w:gridSpan w:val="3"/>
          </w:tcPr>
          <w:p w:rsidR="005F4988" w:rsidRPr="00A95279" w:rsidRDefault="005F4988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дата</w:t>
            </w:r>
          </w:p>
        </w:tc>
      </w:tr>
      <w:tr w:rsidR="00B97154" w:rsidRPr="00A95279" w:rsidTr="00F45684">
        <w:trPr>
          <w:gridAfter w:val="1"/>
          <w:wAfter w:w="16" w:type="dxa"/>
          <w:trHeight w:val="333"/>
        </w:trPr>
        <w:tc>
          <w:tcPr>
            <w:tcW w:w="525" w:type="dxa"/>
            <w:vMerge/>
          </w:tcPr>
          <w:p w:rsidR="005F4988" w:rsidRPr="00A95279" w:rsidRDefault="005F4988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825" w:type="dxa"/>
            <w:gridSpan w:val="2"/>
            <w:vMerge/>
          </w:tcPr>
          <w:p w:rsidR="005F4988" w:rsidRPr="00A95279" w:rsidRDefault="005F4988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53" w:type="dxa"/>
            <w:gridSpan w:val="3"/>
            <w:vMerge/>
          </w:tcPr>
          <w:p w:rsidR="005F4988" w:rsidRPr="00A95279" w:rsidRDefault="005F4988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027" w:type="dxa"/>
            <w:gridSpan w:val="3"/>
            <w:vMerge/>
          </w:tcPr>
          <w:p w:rsidR="005F4988" w:rsidRPr="00A95279" w:rsidRDefault="005F4988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002" w:type="dxa"/>
            <w:gridSpan w:val="2"/>
          </w:tcPr>
          <w:p w:rsidR="005F4988" w:rsidRPr="00A95279" w:rsidRDefault="005F4988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план</w:t>
            </w:r>
          </w:p>
        </w:tc>
        <w:tc>
          <w:tcPr>
            <w:tcW w:w="1118" w:type="dxa"/>
          </w:tcPr>
          <w:p w:rsidR="005F4988" w:rsidRPr="00A95279" w:rsidRDefault="005F4988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факт</w:t>
            </w:r>
          </w:p>
        </w:tc>
      </w:tr>
      <w:tr w:rsidR="00B97154" w:rsidRPr="00A95279" w:rsidTr="00F45684">
        <w:trPr>
          <w:gridAfter w:val="1"/>
          <w:wAfter w:w="16" w:type="dxa"/>
          <w:trHeight w:val="298"/>
        </w:trPr>
        <w:tc>
          <w:tcPr>
            <w:tcW w:w="525" w:type="dxa"/>
          </w:tcPr>
          <w:p w:rsidR="005F4988" w:rsidRPr="00A95279" w:rsidRDefault="005F4988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825" w:type="dxa"/>
            <w:gridSpan w:val="2"/>
          </w:tcPr>
          <w:p w:rsidR="005F4988" w:rsidRPr="009601B3" w:rsidRDefault="005F4988" w:rsidP="005F4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</w:p>
        </w:tc>
        <w:tc>
          <w:tcPr>
            <w:tcW w:w="7353" w:type="dxa"/>
            <w:gridSpan w:val="3"/>
          </w:tcPr>
          <w:p w:rsidR="005F4988" w:rsidRPr="0054481D" w:rsidRDefault="0054481D" w:rsidP="0054481D">
            <w:pPr>
              <w:widowControl w:val="0"/>
              <w:autoSpaceDE w:val="0"/>
              <w:autoSpaceDN w:val="0"/>
              <w:adjustRightInd w:val="0"/>
              <w:ind w:firstLine="539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b/>
                <w:sz w:val="24"/>
                <w:szCs w:val="24"/>
              </w:rPr>
              <w:t>3-ий год обучения</w:t>
            </w:r>
          </w:p>
        </w:tc>
        <w:tc>
          <w:tcPr>
            <w:tcW w:w="1027" w:type="dxa"/>
            <w:gridSpan w:val="3"/>
          </w:tcPr>
          <w:p w:rsidR="005F4988" w:rsidRPr="00A95279" w:rsidRDefault="005F4988" w:rsidP="005F498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002" w:type="dxa"/>
            <w:gridSpan w:val="2"/>
          </w:tcPr>
          <w:p w:rsidR="005F4988" w:rsidRPr="00A95279" w:rsidRDefault="005F4988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118" w:type="dxa"/>
          </w:tcPr>
          <w:p w:rsidR="005F4988" w:rsidRPr="00A95279" w:rsidRDefault="005F4988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481D" w:rsidRPr="00A95279" w:rsidTr="00F45684">
        <w:trPr>
          <w:gridAfter w:val="1"/>
          <w:wAfter w:w="16" w:type="dxa"/>
          <w:trHeight w:val="274"/>
        </w:trPr>
        <w:tc>
          <w:tcPr>
            <w:tcW w:w="525" w:type="dxa"/>
          </w:tcPr>
          <w:p w:rsidR="0054481D" w:rsidRPr="00A95279" w:rsidRDefault="0054481D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825" w:type="dxa"/>
            <w:gridSpan w:val="2"/>
          </w:tcPr>
          <w:p w:rsidR="0054481D" w:rsidRDefault="0054481D" w:rsidP="005F4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9601B3">
              <w:rPr>
                <w:rFonts w:ascii="Times New Roman CYR" w:hAnsi="Times New Roman CYR" w:cs="Times New Roman CYR"/>
                <w:b/>
                <w:sz w:val="24"/>
                <w:szCs w:val="24"/>
              </w:rPr>
              <w:t>Введение</w:t>
            </w:r>
          </w:p>
        </w:tc>
        <w:tc>
          <w:tcPr>
            <w:tcW w:w="7353" w:type="dxa"/>
            <w:gridSpan w:val="3"/>
          </w:tcPr>
          <w:p w:rsidR="0054481D" w:rsidRPr="00A95279" w:rsidRDefault="0054481D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027" w:type="dxa"/>
            <w:gridSpan w:val="3"/>
          </w:tcPr>
          <w:p w:rsidR="0054481D" w:rsidRPr="00A95279" w:rsidRDefault="0054481D" w:rsidP="005F498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002" w:type="dxa"/>
            <w:gridSpan w:val="2"/>
          </w:tcPr>
          <w:p w:rsidR="0054481D" w:rsidRPr="00A95279" w:rsidRDefault="0054481D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118" w:type="dxa"/>
          </w:tcPr>
          <w:p w:rsidR="0054481D" w:rsidRPr="00A95279" w:rsidRDefault="0054481D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154" w:rsidRPr="00A95279" w:rsidTr="00F45684">
        <w:trPr>
          <w:gridAfter w:val="1"/>
          <w:wAfter w:w="16" w:type="dxa"/>
          <w:trHeight w:val="549"/>
        </w:trPr>
        <w:tc>
          <w:tcPr>
            <w:tcW w:w="525" w:type="dxa"/>
          </w:tcPr>
          <w:p w:rsidR="009601B3" w:rsidRPr="00A95279" w:rsidRDefault="009601B3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  <w:p w:rsidR="009601B3" w:rsidRDefault="009601B3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825" w:type="dxa"/>
            <w:gridSpan w:val="2"/>
          </w:tcPr>
          <w:p w:rsidR="009601B3" w:rsidRDefault="009601B3" w:rsidP="005F4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53" w:type="dxa"/>
            <w:gridSpan w:val="3"/>
          </w:tcPr>
          <w:p w:rsidR="009601B3" w:rsidRPr="00A95279" w:rsidRDefault="009601B3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Набор учащихся, ознакомление.</w:t>
            </w:r>
          </w:p>
          <w:p w:rsidR="009601B3" w:rsidRDefault="009601B3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 xml:space="preserve">Гигиена  хореографического занятия. </w:t>
            </w:r>
          </w:p>
        </w:tc>
        <w:tc>
          <w:tcPr>
            <w:tcW w:w="1027" w:type="dxa"/>
            <w:gridSpan w:val="3"/>
          </w:tcPr>
          <w:p w:rsidR="009601B3" w:rsidRDefault="00B97154" w:rsidP="00670A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002" w:type="dxa"/>
            <w:gridSpan w:val="2"/>
          </w:tcPr>
          <w:p w:rsidR="009601B3" w:rsidRDefault="00A064FF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05</w:t>
            </w:r>
            <w:r w:rsidR="009601B3" w:rsidRPr="00A95279">
              <w:rPr>
                <w:rFonts w:ascii="Times New Roman CYR" w:hAnsi="Times New Roman CYR" w:cs="Times New Roman CYR"/>
                <w:sz w:val="24"/>
                <w:szCs w:val="24"/>
              </w:rPr>
              <w:t>.09.</w:t>
            </w:r>
          </w:p>
        </w:tc>
        <w:tc>
          <w:tcPr>
            <w:tcW w:w="1118" w:type="dxa"/>
          </w:tcPr>
          <w:p w:rsidR="009601B3" w:rsidRPr="00A95279" w:rsidRDefault="009601B3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154" w:rsidRPr="00A95279" w:rsidTr="00F45684">
        <w:trPr>
          <w:gridAfter w:val="1"/>
          <w:wAfter w:w="16" w:type="dxa"/>
          <w:trHeight w:val="862"/>
        </w:trPr>
        <w:tc>
          <w:tcPr>
            <w:tcW w:w="525" w:type="dxa"/>
          </w:tcPr>
          <w:p w:rsidR="005F4988" w:rsidRPr="00A95279" w:rsidRDefault="005F4988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825" w:type="dxa"/>
            <w:gridSpan w:val="2"/>
          </w:tcPr>
          <w:p w:rsidR="005F4988" w:rsidRPr="009601B3" w:rsidRDefault="009601B3" w:rsidP="009601B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sz w:val="24"/>
                <w:szCs w:val="24"/>
              </w:rPr>
              <w:t>Русский народный танец</w:t>
            </w:r>
          </w:p>
        </w:tc>
        <w:tc>
          <w:tcPr>
            <w:tcW w:w="7353" w:type="dxa"/>
            <w:gridSpan w:val="3"/>
          </w:tcPr>
          <w:p w:rsidR="005F4988" w:rsidRPr="00A95279" w:rsidRDefault="005F4988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027" w:type="dxa"/>
            <w:gridSpan w:val="3"/>
          </w:tcPr>
          <w:p w:rsidR="005F4988" w:rsidRPr="00A95279" w:rsidRDefault="005F4988" w:rsidP="00670A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002" w:type="dxa"/>
            <w:gridSpan w:val="2"/>
          </w:tcPr>
          <w:p w:rsidR="005F4988" w:rsidRPr="00A95279" w:rsidRDefault="005F4988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8" w:type="dxa"/>
          </w:tcPr>
          <w:p w:rsidR="005F4988" w:rsidRPr="00A95279" w:rsidRDefault="005F4988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154" w:rsidRPr="00A95279" w:rsidTr="00F45684">
        <w:trPr>
          <w:gridAfter w:val="1"/>
          <w:wAfter w:w="16" w:type="dxa"/>
          <w:trHeight w:val="276"/>
        </w:trPr>
        <w:tc>
          <w:tcPr>
            <w:tcW w:w="525" w:type="dxa"/>
          </w:tcPr>
          <w:p w:rsidR="009601B3" w:rsidRPr="00A95279" w:rsidRDefault="009601B3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  <w:p w:rsidR="005F4988" w:rsidRPr="00A95279" w:rsidRDefault="005F4988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825" w:type="dxa"/>
            <w:gridSpan w:val="2"/>
          </w:tcPr>
          <w:p w:rsidR="005F4988" w:rsidRPr="00A95279" w:rsidRDefault="005F4988" w:rsidP="005F4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53" w:type="dxa"/>
            <w:gridSpan w:val="3"/>
          </w:tcPr>
          <w:p w:rsidR="009601B3" w:rsidRPr="00A95279" w:rsidRDefault="009601B3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 xml:space="preserve">Боковые перескоки с ударами </w:t>
            </w:r>
            <w:proofErr w:type="spellStart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полупальцами</w:t>
            </w:r>
            <w:proofErr w:type="spellEnd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 xml:space="preserve"> в пол.</w:t>
            </w:r>
          </w:p>
          <w:p w:rsidR="005F4988" w:rsidRPr="00A95279" w:rsidRDefault="009601B3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Боковые перескоки с ударом каблуком впереди стоящей ноги.</w:t>
            </w:r>
          </w:p>
        </w:tc>
        <w:tc>
          <w:tcPr>
            <w:tcW w:w="1027" w:type="dxa"/>
            <w:gridSpan w:val="3"/>
          </w:tcPr>
          <w:p w:rsidR="009601B3" w:rsidRDefault="00B97154" w:rsidP="00670AF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  <w:p w:rsidR="005F4988" w:rsidRPr="00A95279" w:rsidRDefault="005F4988" w:rsidP="00670A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</w:p>
        </w:tc>
        <w:tc>
          <w:tcPr>
            <w:tcW w:w="1002" w:type="dxa"/>
            <w:gridSpan w:val="2"/>
          </w:tcPr>
          <w:p w:rsidR="005F4988" w:rsidRPr="00A95279" w:rsidRDefault="009601B3" w:rsidP="003E2639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06.09.</w:t>
            </w:r>
          </w:p>
        </w:tc>
        <w:tc>
          <w:tcPr>
            <w:tcW w:w="1118" w:type="dxa"/>
          </w:tcPr>
          <w:p w:rsidR="005F4988" w:rsidRPr="00A95279" w:rsidRDefault="005F4988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154" w:rsidRPr="00A95279" w:rsidTr="00F45684">
        <w:trPr>
          <w:gridAfter w:val="1"/>
          <w:wAfter w:w="16" w:type="dxa"/>
          <w:trHeight w:val="276"/>
        </w:trPr>
        <w:tc>
          <w:tcPr>
            <w:tcW w:w="525" w:type="dxa"/>
            <w:vMerge w:val="restart"/>
          </w:tcPr>
          <w:p w:rsidR="005F4988" w:rsidRPr="00A95279" w:rsidRDefault="005F4988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  <w:p w:rsidR="005F4988" w:rsidRPr="00A95279" w:rsidRDefault="005F4988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825" w:type="dxa"/>
            <w:gridSpan w:val="2"/>
            <w:vMerge w:val="restart"/>
          </w:tcPr>
          <w:p w:rsidR="005F4988" w:rsidRDefault="005F4988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5F4988" w:rsidRPr="00A95279" w:rsidRDefault="005F4988" w:rsidP="005F4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53" w:type="dxa"/>
            <w:gridSpan w:val="3"/>
            <w:vMerge w:val="restart"/>
          </w:tcPr>
          <w:p w:rsidR="005F4988" w:rsidRPr="00A95279" w:rsidRDefault="005F4988" w:rsidP="003E2639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”Ключ” с двойной дробью.</w:t>
            </w:r>
          </w:p>
          <w:p w:rsidR="005F4988" w:rsidRPr="00A95279" w:rsidRDefault="005F4988" w:rsidP="003E2639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Дробная ”дорожка” с продвижением вперед и с поворотом.</w:t>
            </w:r>
          </w:p>
        </w:tc>
        <w:tc>
          <w:tcPr>
            <w:tcW w:w="1027" w:type="dxa"/>
            <w:gridSpan w:val="3"/>
            <w:vMerge w:val="restart"/>
          </w:tcPr>
          <w:p w:rsidR="005F4988" w:rsidRDefault="005F4988" w:rsidP="00670A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F4988" w:rsidRPr="00A95279" w:rsidRDefault="00B97154" w:rsidP="00670A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  <w:gridSpan w:val="2"/>
            <w:vMerge w:val="restart"/>
          </w:tcPr>
          <w:p w:rsidR="00E51564" w:rsidRDefault="00E51564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F4988" w:rsidRPr="00A95279" w:rsidRDefault="00A064FF" w:rsidP="003E26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5F4988" w:rsidRPr="00A95279">
              <w:rPr>
                <w:rFonts w:ascii="Times New Roman" w:hAnsi="Times New Roman"/>
                <w:sz w:val="24"/>
                <w:szCs w:val="24"/>
              </w:rPr>
              <w:t>.09.</w:t>
            </w:r>
          </w:p>
        </w:tc>
        <w:tc>
          <w:tcPr>
            <w:tcW w:w="1118" w:type="dxa"/>
            <w:vMerge w:val="restart"/>
          </w:tcPr>
          <w:p w:rsidR="005F4988" w:rsidRPr="00A95279" w:rsidRDefault="005F4988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154" w:rsidRPr="00A95279" w:rsidTr="00F45684">
        <w:trPr>
          <w:gridAfter w:val="1"/>
          <w:wAfter w:w="16" w:type="dxa"/>
          <w:trHeight w:val="276"/>
        </w:trPr>
        <w:tc>
          <w:tcPr>
            <w:tcW w:w="525" w:type="dxa"/>
            <w:vMerge/>
          </w:tcPr>
          <w:p w:rsidR="005F4988" w:rsidRPr="00A95279" w:rsidRDefault="005F4988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825" w:type="dxa"/>
            <w:gridSpan w:val="2"/>
            <w:vMerge/>
          </w:tcPr>
          <w:p w:rsidR="005F4988" w:rsidRPr="00A95279" w:rsidRDefault="005F4988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53" w:type="dxa"/>
            <w:gridSpan w:val="3"/>
            <w:vMerge/>
          </w:tcPr>
          <w:p w:rsidR="005F4988" w:rsidRPr="00A95279" w:rsidRDefault="005F4988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027" w:type="dxa"/>
            <w:gridSpan w:val="3"/>
            <w:vMerge/>
          </w:tcPr>
          <w:p w:rsidR="005F4988" w:rsidRPr="00A95279" w:rsidRDefault="005F4988" w:rsidP="00670A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vMerge/>
          </w:tcPr>
          <w:p w:rsidR="005F4988" w:rsidRPr="00A95279" w:rsidRDefault="005F4988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8" w:type="dxa"/>
            <w:vMerge/>
          </w:tcPr>
          <w:p w:rsidR="005F4988" w:rsidRPr="00A95279" w:rsidRDefault="005F4988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154" w:rsidRPr="00A95279" w:rsidTr="00F45684">
        <w:trPr>
          <w:gridAfter w:val="1"/>
          <w:wAfter w:w="16" w:type="dxa"/>
          <w:trHeight w:val="323"/>
        </w:trPr>
        <w:tc>
          <w:tcPr>
            <w:tcW w:w="525" w:type="dxa"/>
          </w:tcPr>
          <w:p w:rsidR="005F4988" w:rsidRPr="00A95279" w:rsidRDefault="005F4988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  <w:tc>
          <w:tcPr>
            <w:tcW w:w="1825" w:type="dxa"/>
            <w:gridSpan w:val="2"/>
          </w:tcPr>
          <w:p w:rsidR="005F4988" w:rsidRPr="00A95279" w:rsidRDefault="005F4988" w:rsidP="005F4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53" w:type="dxa"/>
            <w:gridSpan w:val="3"/>
          </w:tcPr>
          <w:p w:rsidR="005F4988" w:rsidRPr="00A95279" w:rsidRDefault="005F4988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Двойная дробь на месте, с поворотом и с продвижением вперед.</w:t>
            </w:r>
          </w:p>
          <w:p w:rsidR="005F4988" w:rsidRPr="00A95279" w:rsidRDefault="005F4988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Дробь на ”три ножки”.</w:t>
            </w:r>
          </w:p>
        </w:tc>
        <w:tc>
          <w:tcPr>
            <w:tcW w:w="1027" w:type="dxa"/>
            <w:gridSpan w:val="3"/>
          </w:tcPr>
          <w:p w:rsidR="005F4988" w:rsidRDefault="00B97154" w:rsidP="00670AF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  <w:p w:rsidR="005F4988" w:rsidRPr="00A95279" w:rsidRDefault="005F4988" w:rsidP="00670A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002" w:type="dxa"/>
            <w:gridSpan w:val="2"/>
          </w:tcPr>
          <w:p w:rsidR="005F4988" w:rsidRPr="00A95279" w:rsidRDefault="005F4988" w:rsidP="003E2639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13.09.</w:t>
            </w:r>
          </w:p>
        </w:tc>
        <w:tc>
          <w:tcPr>
            <w:tcW w:w="1118" w:type="dxa"/>
          </w:tcPr>
          <w:p w:rsidR="005F4988" w:rsidRPr="00A95279" w:rsidRDefault="005F4988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154" w:rsidRPr="00A95279" w:rsidTr="00F45684">
        <w:trPr>
          <w:gridAfter w:val="1"/>
          <w:wAfter w:w="16" w:type="dxa"/>
          <w:trHeight w:val="276"/>
        </w:trPr>
        <w:tc>
          <w:tcPr>
            <w:tcW w:w="525" w:type="dxa"/>
            <w:vMerge w:val="restart"/>
          </w:tcPr>
          <w:p w:rsidR="005F4988" w:rsidRPr="00A95279" w:rsidRDefault="005F4988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5</w:t>
            </w:r>
          </w:p>
        </w:tc>
        <w:tc>
          <w:tcPr>
            <w:tcW w:w="1825" w:type="dxa"/>
            <w:gridSpan w:val="2"/>
            <w:vMerge w:val="restart"/>
          </w:tcPr>
          <w:p w:rsidR="005F4988" w:rsidRPr="00A95279" w:rsidRDefault="005F4988" w:rsidP="005F4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53" w:type="dxa"/>
            <w:gridSpan w:val="3"/>
            <w:vMerge w:val="restart"/>
          </w:tcPr>
          <w:p w:rsidR="005F4988" w:rsidRPr="00A95279" w:rsidRDefault="005F4988" w:rsidP="003E2639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Основной ход танца ”</w:t>
            </w:r>
            <w:proofErr w:type="spellStart"/>
            <w:r w:rsidRPr="00A95279">
              <w:rPr>
                <w:rFonts w:ascii="Times New Roman" w:hAnsi="Times New Roman"/>
                <w:sz w:val="24"/>
                <w:szCs w:val="24"/>
              </w:rPr>
              <w:t>Шестёра</w:t>
            </w:r>
            <w:proofErr w:type="spellEnd"/>
            <w:r w:rsidRPr="00A95279">
              <w:rPr>
                <w:rFonts w:ascii="Times New Roman" w:hAnsi="Times New Roman"/>
                <w:sz w:val="24"/>
                <w:szCs w:val="24"/>
              </w:rPr>
              <w:t>” на месте и с продвижением вперед.</w:t>
            </w:r>
          </w:p>
          <w:p w:rsidR="005F4988" w:rsidRPr="00A95279" w:rsidRDefault="005F4988" w:rsidP="003E2639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”</w:t>
            </w:r>
            <w:proofErr w:type="spellStart"/>
            <w:r w:rsidRPr="00A95279">
              <w:rPr>
                <w:rFonts w:ascii="Times New Roman" w:hAnsi="Times New Roman"/>
                <w:sz w:val="24"/>
                <w:szCs w:val="24"/>
              </w:rPr>
              <w:t>Моталочка</w:t>
            </w:r>
            <w:proofErr w:type="spellEnd"/>
            <w:r w:rsidRPr="00A95279">
              <w:rPr>
                <w:rFonts w:ascii="Times New Roman" w:hAnsi="Times New Roman"/>
                <w:sz w:val="24"/>
                <w:szCs w:val="24"/>
              </w:rPr>
              <w:t>”.</w:t>
            </w:r>
          </w:p>
        </w:tc>
        <w:tc>
          <w:tcPr>
            <w:tcW w:w="1027" w:type="dxa"/>
            <w:gridSpan w:val="3"/>
            <w:vMerge w:val="restart"/>
          </w:tcPr>
          <w:p w:rsidR="005F4988" w:rsidRDefault="005F4988" w:rsidP="00670A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F4988" w:rsidRPr="00A95279" w:rsidRDefault="00B97154" w:rsidP="00670A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  <w:gridSpan w:val="2"/>
            <w:vMerge w:val="restart"/>
          </w:tcPr>
          <w:p w:rsidR="00E51564" w:rsidRDefault="00E51564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F4988" w:rsidRPr="00A95279" w:rsidRDefault="00A064FF" w:rsidP="003E26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5F4988" w:rsidRPr="00A95279">
              <w:rPr>
                <w:rFonts w:ascii="Times New Roman" w:hAnsi="Times New Roman"/>
                <w:sz w:val="24"/>
                <w:szCs w:val="24"/>
              </w:rPr>
              <w:t>.09.</w:t>
            </w:r>
          </w:p>
        </w:tc>
        <w:tc>
          <w:tcPr>
            <w:tcW w:w="1118" w:type="dxa"/>
            <w:vMerge w:val="restart"/>
          </w:tcPr>
          <w:p w:rsidR="005F4988" w:rsidRPr="00A95279" w:rsidRDefault="005F4988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154" w:rsidRPr="00A95279" w:rsidTr="00F45684">
        <w:trPr>
          <w:gridAfter w:val="1"/>
          <w:wAfter w:w="16" w:type="dxa"/>
          <w:trHeight w:val="276"/>
        </w:trPr>
        <w:tc>
          <w:tcPr>
            <w:tcW w:w="525" w:type="dxa"/>
            <w:vMerge/>
          </w:tcPr>
          <w:p w:rsidR="005F4988" w:rsidRPr="00A95279" w:rsidRDefault="005F4988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825" w:type="dxa"/>
            <w:gridSpan w:val="2"/>
            <w:vMerge/>
          </w:tcPr>
          <w:p w:rsidR="005F4988" w:rsidRPr="00A95279" w:rsidRDefault="005F4988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53" w:type="dxa"/>
            <w:gridSpan w:val="3"/>
            <w:vMerge/>
          </w:tcPr>
          <w:p w:rsidR="005F4988" w:rsidRPr="00A95279" w:rsidRDefault="005F4988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027" w:type="dxa"/>
            <w:gridSpan w:val="3"/>
            <w:vMerge/>
          </w:tcPr>
          <w:p w:rsidR="005F4988" w:rsidRPr="00A95279" w:rsidRDefault="005F4988" w:rsidP="00670A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vMerge/>
          </w:tcPr>
          <w:p w:rsidR="005F4988" w:rsidRPr="00A95279" w:rsidRDefault="005F4988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8" w:type="dxa"/>
            <w:vMerge/>
          </w:tcPr>
          <w:p w:rsidR="005F4988" w:rsidRPr="00A95279" w:rsidRDefault="005F4988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154" w:rsidRPr="00A95279" w:rsidTr="00F45684">
        <w:trPr>
          <w:gridAfter w:val="1"/>
          <w:wAfter w:w="16" w:type="dxa"/>
          <w:trHeight w:val="276"/>
        </w:trPr>
        <w:tc>
          <w:tcPr>
            <w:tcW w:w="525" w:type="dxa"/>
            <w:vMerge w:val="restart"/>
          </w:tcPr>
          <w:p w:rsidR="005F4988" w:rsidRPr="00A95279" w:rsidRDefault="005F4988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6</w:t>
            </w:r>
          </w:p>
        </w:tc>
        <w:tc>
          <w:tcPr>
            <w:tcW w:w="1825" w:type="dxa"/>
            <w:gridSpan w:val="2"/>
            <w:vMerge w:val="restart"/>
          </w:tcPr>
          <w:p w:rsidR="005F4988" w:rsidRPr="00A95279" w:rsidRDefault="005F4988" w:rsidP="005F4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53" w:type="dxa"/>
            <w:gridSpan w:val="3"/>
            <w:vMerge w:val="restart"/>
          </w:tcPr>
          <w:p w:rsidR="005F4988" w:rsidRPr="00A95279" w:rsidRDefault="005F4988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  <w:t>”Маятник” в прямом положении.</w:t>
            </w:r>
          </w:p>
          <w:p w:rsidR="005F4988" w:rsidRPr="00A95279" w:rsidRDefault="005F4988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Основной русский ход (академический)</w:t>
            </w:r>
          </w:p>
        </w:tc>
        <w:tc>
          <w:tcPr>
            <w:tcW w:w="1027" w:type="dxa"/>
            <w:gridSpan w:val="3"/>
            <w:vMerge w:val="restart"/>
          </w:tcPr>
          <w:p w:rsidR="005F4988" w:rsidRDefault="00B97154" w:rsidP="00670AF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  <w:p w:rsidR="005F4988" w:rsidRPr="00A95279" w:rsidRDefault="005F4988" w:rsidP="00670A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vMerge w:val="restart"/>
          </w:tcPr>
          <w:p w:rsidR="005F4988" w:rsidRPr="00A95279" w:rsidRDefault="005F4988" w:rsidP="003E2639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20.09.</w:t>
            </w:r>
          </w:p>
          <w:p w:rsidR="005F4988" w:rsidRPr="00A95279" w:rsidRDefault="005F4988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8" w:type="dxa"/>
            <w:vMerge w:val="restart"/>
          </w:tcPr>
          <w:p w:rsidR="005F4988" w:rsidRPr="00A95279" w:rsidRDefault="005F4988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154" w:rsidRPr="00A95279" w:rsidTr="00F45684">
        <w:trPr>
          <w:gridAfter w:val="1"/>
          <w:wAfter w:w="16" w:type="dxa"/>
          <w:trHeight w:val="276"/>
        </w:trPr>
        <w:tc>
          <w:tcPr>
            <w:tcW w:w="525" w:type="dxa"/>
            <w:vMerge/>
          </w:tcPr>
          <w:p w:rsidR="005F4988" w:rsidRPr="00A95279" w:rsidRDefault="005F4988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825" w:type="dxa"/>
            <w:gridSpan w:val="2"/>
            <w:vMerge/>
          </w:tcPr>
          <w:p w:rsidR="005F4988" w:rsidRPr="00A95279" w:rsidRDefault="005F4988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53" w:type="dxa"/>
            <w:gridSpan w:val="3"/>
            <w:vMerge/>
          </w:tcPr>
          <w:p w:rsidR="005F4988" w:rsidRPr="00A95279" w:rsidRDefault="005F4988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027" w:type="dxa"/>
            <w:gridSpan w:val="3"/>
            <w:vMerge/>
          </w:tcPr>
          <w:p w:rsidR="005F4988" w:rsidRPr="00A95279" w:rsidRDefault="005F4988" w:rsidP="00670A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vMerge/>
          </w:tcPr>
          <w:p w:rsidR="005F4988" w:rsidRPr="00A95279" w:rsidRDefault="005F4988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8" w:type="dxa"/>
            <w:vMerge/>
          </w:tcPr>
          <w:p w:rsidR="005F4988" w:rsidRPr="00A95279" w:rsidRDefault="005F4988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154" w:rsidRPr="00A95279" w:rsidTr="00F45684">
        <w:trPr>
          <w:gridAfter w:val="1"/>
          <w:wAfter w:w="16" w:type="dxa"/>
          <w:trHeight w:val="607"/>
        </w:trPr>
        <w:tc>
          <w:tcPr>
            <w:tcW w:w="525" w:type="dxa"/>
          </w:tcPr>
          <w:p w:rsidR="005F4988" w:rsidRPr="00A95279" w:rsidRDefault="005F4988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7</w:t>
            </w:r>
          </w:p>
        </w:tc>
        <w:tc>
          <w:tcPr>
            <w:tcW w:w="1825" w:type="dxa"/>
            <w:gridSpan w:val="2"/>
          </w:tcPr>
          <w:p w:rsidR="005F4988" w:rsidRPr="00A95279" w:rsidRDefault="005F4988" w:rsidP="005F4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53" w:type="dxa"/>
            <w:gridSpan w:val="3"/>
          </w:tcPr>
          <w:p w:rsidR="005F4988" w:rsidRPr="00A95279" w:rsidRDefault="005F4988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 xml:space="preserve">Подбивка </w:t>
            </w:r>
            <w:r w:rsidRPr="00A95279"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  <w:t>”</w:t>
            </w: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Голубец</w:t>
            </w:r>
            <w:r w:rsidRPr="00A95279"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  <w:t>”.</w:t>
            </w:r>
          </w:p>
          <w:p w:rsidR="005F4988" w:rsidRPr="00A95279" w:rsidRDefault="005F4988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  <w:t>Быстрый русский бег с продвижением вперед и назад.</w:t>
            </w:r>
          </w:p>
        </w:tc>
        <w:tc>
          <w:tcPr>
            <w:tcW w:w="1027" w:type="dxa"/>
            <w:gridSpan w:val="3"/>
          </w:tcPr>
          <w:p w:rsidR="005F4988" w:rsidRDefault="005F4988" w:rsidP="00670AF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</w:pPr>
          </w:p>
          <w:p w:rsidR="005F4988" w:rsidRPr="00A95279" w:rsidRDefault="00B97154" w:rsidP="00670A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  <w:t>1</w:t>
            </w:r>
          </w:p>
        </w:tc>
        <w:tc>
          <w:tcPr>
            <w:tcW w:w="1002" w:type="dxa"/>
            <w:gridSpan w:val="2"/>
          </w:tcPr>
          <w:p w:rsidR="00E51564" w:rsidRDefault="00E51564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F4988" w:rsidRPr="00A95279" w:rsidRDefault="00A064FF" w:rsidP="003E26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5F4988" w:rsidRPr="00A95279">
              <w:rPr>
                <w:rFonts w:ascii="Times New Roman" w:hAnsi="Times New Roman"/>
                <w:sz w:val="24"/>
                <w:szCs w:val="24"/>
              </w:rPr>
              <w:t>.09.</w:t>
            </w:r>
          </w:p>
        </w:tc>
        <w:tc>
          <w:tcPr>
            <w:tcW w:w="1118" w:type="dxa"/>
          </w:tcPr>
          <w:p w:rsidR="005F4988" w:rsidRPr="00A95279" w:rsidRDefault="005F4988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154" w:rsidRPr="00A95279" w:rsidTr="00F45684">
        <w:trPr>
          <w:gridAfter w:val="1"/>
          <w:wAfter w:w="16" w:type="dxa"/>
          <w:trHeight w:val="535"/>
        </w:trPr>
        <w:tc>
          <w:tcPr>
            <w:tcW w:w="525" w:type="dxa"/>
          </w:tcPr>
          <w:p w:rsidR="005F4988" w:rsidRPr="00A95279" w:rsidRDefault="005F4988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8</w:t>
            </w:r>
          </w:p>
        </w:tc>
        <w:tc>
          <w:tcPr>
            <w:tcW w:w="1825" w:type="dxa"/>
            <w:gridSpan w:val="2"/>
          </w:tcPr>
          <w:p w:rsidR="005F4988" w:rsidRPr="00A95279" w:rsidRDefault="005F4988" w:rsidP="005F4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53" w:type="dxa"/>
            <w:gridSpan w:val="3"/>
          </w:tcPr>
          <w:p w:rsidR="005F4988" w:rsidRPr="00A95279" w:rsidRDefault="005F4988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Хлопушки.</w:t>
            </w:r>
          </w:p>
          <w:p w:rsidR="005F4988" w:rsidRPr="00A95279" w:rsidRDefault="005F4988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Присядки.</w:t>
            </w:r>
          </w:p>
        </w:tc>
        <w:tc>
          <w:tcPr>
            <w:tcW w:w="1027" w:type="dxa"/>
            <w:gridSpan w:val="3"/>
          </w:tcPr>
          <w:p w:rsidR="005F4988" w:rsidRDefault="005F4988" w:rsidP="00670AF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5F4988" w:rsidRPr="00A95279" w:rsidRDefault="00B97154" w:rsidP="00670A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002" w:type="dxa"/>
            <w:gridSpan w:val="2"/>
          </w:tcPr>
          <w:p w:rsidR="00E51564" w:rsidRDefault="00E51564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F4988" w:rsidRPr="00A95279" w:rsidRDefault="005F4988" w:rsidP="003E2639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27.09.</w:t>
            </w:r>
          </w:p>
        </w:tc>
        <w:tc>
          <w:tcPr>
            <w:tcW w:w="1118" w:type="dxa"/>
          </w:tcPr>
          <w:p w:rsidR="005F4988" w:rsidRPr="00A95279" w:rsidRDefault="005F4988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154" w:rsidRPr="00A95279" w:rsidTr="00F45684">
        <w:trPr>
          <w:gridAfter w:val="1"/>
          <w:wAfter w:w="16" w:type="dxa"/>
          <w:trHeight w:val="702"/>
        </w:trPr>
        <w:tc>
          <w:tcPr>
            <w:tcW w:w="525" w:type="dxa"/>
          </w:tcPr>
          <w:p w:rsidR="005F4988" w:rsidRPr="00A95279" w:rsidRDefault="005F4988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9</w:t>
            </w:r>
          </w:p>
        </w:tc>
        <w:tc>
          <w:tcPr>
            <w:tcW w:w="1825" w:type="dxa"/>
            <w:gridSpan w:val="2"/>
          </w:tcPr>
          <w:p w:rsidR="005F4988" w:rsidRPr="00A95279" w:rsidRDefault="005F4988" w:rsidP="005F4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53" w:type="dxa"/>
            <w:gridSpan w:val="3"/>
          </w:tcPr>
          <w:p w:rsidR="005F4988" w:rsidRPr="00A95279" w:rsidRDefault="005F4988" w:rsidP="003E2639">
            <w:pPr>
              <w:rPr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Прыжки.</w:t>
            </w:r>
          </w:p>
          <w:p w:rsidR="005F4988" w:rsidRPr="00A95279" w:rsidRDefault="005F4988" w:rsidP="003E2639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Вращения</w:t>
            </w:r>
          </w:p>
        </w:tc>
        <w:tc>
          <w:tcPr>
            <w:tcW w:w="1027" w:type="dxa"/>
            <w:gridSpan w:val="3"/>
          </w:tcPr>
          <w:p w:rsidR="005F4988" w:rsidRDefault="005F4988" w:rsidP="00670A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F4988" w:rsidRPr="00A95279" w:rsidRDefault="00B97154" w:rsidP="00670A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  <w:gridSpan w:val="2"/>
          </w:tcPr>
          <w:p w:rsidR="00E51564" w:rsidRDefault="00E51564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F4988" w:rsidRPr="00A95279" w:rsidRDefault="00A064FF" w:rsidP="003E26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="009C6C2F">
              <w:rPr>
                <w:rFonts w:ascii="Times New Roman" w:hAnsi="Times New Roman"/>
                <w:sz w:val="24"/>
                <w:szCs w:val="24"/>
              </w:rPr>
              <w:t>.10</w:t>
            </w:r>
            <w:r w:rsidR="005F4988" w:rsidRPr="00A9527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8" w:type="dxa"/>
          </w:tcPr>
          <w:p w:rsidR="005F4988" w:rsidRPr="00A95279" w:rsidRDefault="005F4988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154" w:rsidRPr="00A95279" w:rsidTr="00F45684">
        <w:trPr>
          <w:gridAfter w:val="1"/>
          <w:wAfter w:w="16" w:type="dxa"/>
          <w:trHeight w:val="534"/>
        </w:trPr>
        <w:tc>
          <w:tcPr>
            <w:tcW w:w="525" w:type="dxa"/>
          </w:tcPr>
          <w:p w:rsidR="009601B3" w:rsidRDefault="009601B3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5F4988" w:rsidRPr="00A95279" w:rsidRDefault="005F4988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10</w:t>
            </w:r>
          </w:p>
        </w:tc>
        <w:tc>
          <w:tcPr>
            <w:tcW w:w="1825" w:type="dxa"/>
            <w:gridSpan w:val="2"/>
          </w:tcPr>
          <w:p w:rsidR="005F4988" w:rsidRPr="00B97154" w:rsidRDefault="00B97154" w:rsidP="00B9715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Украинский народный танец</w:t>
            </w:r>
          </w:p>
        </w:tc>
        <w:tc>
          <w:tcPr>
            <w:tcW w:w="7353" w:type="dxa"/>
            <w:gridSpan w:val="3"/>
          </w:tcPr>
          <w:p w:rsidR="00B97154" w:rsidRDefault="00B97154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F4988" w:rsidRPr="00A95279" w:rsidRDefault="005F4988" w:rsidP="003E2639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Медленный женский ход.</w:t>
            </w:r>
          </w:p>
          <w:p w:rsidR="005F4988" w:rsidRPr="00A95279" w:rsidRDefault="005F4988" w:rsidP="003E2639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Ход назад с остановкой на третьем шаге.</w:t>
            </w:r>
          </w:p>
        </w:tc>
        <w:tc>
          <w:tcPr>
            <w:tcW w:w="1027" w:type="dxa"/>
            <w:gridSpan w:val="3"/>
          </w:tcPr>
          <w:p w:rsidR="005F4988" w:rsidRDefault="005F4988" w:rsidP="00670A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F4988" w:rsidRDefault="00B97154" w:rsidP="00670A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F4988" w:rsidRPr="00A95279" w:rsidRDefault="005F4988" w:rsidP="00670A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gridSpan w:val="2"/>
          </w:tcPr>
          <w:p w:rsidR="009601B3" w:rsidRDefault="009601B3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F4988" w:rsidRPr="00A95279" w:rsidRDefault="005F4988" w:rsidP="003E2639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04.10.</w:t>
            </w:r>
          </w:p>
        </w:tc>
        <w:tc>
          <w:tcPr>
            <w:tcW w:w="1118" w:type="dxa"/>
          </w:tcPr>
          <w:p w:rsidR="005F4988" w:rsidRPr="00A95279" w:rsidRDefault="005F4988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154" w:rsidRPr="00A95279" w:rsidTr="00F45684">
        <w:trPr>
          <w:gridAfter w:val="1"/>
          <w:wAfter w:w="16" w:type="dxa"/>
          <w:trHeight w:val="535"/>
        </w:trPr>
        <w:tc>
          <w:tcPr>
            <w:tcW w:w="525" w:type="dxa"/>
          </w:tcPr>
          <w:p w:rsidR="005F4988" w:rsidRPr="00A95279" w:rsidRDefault="005F4988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11</w:t>
            </w:r>
          </w:p>
        </w:tc>
        <w:tc>
          <w:tcPr>
            <w:tcW w:w="1825" w:type="dxa"/>
            <w:gridSpan w:val="2"/>
          </w:tcPr>
          <w:p w:rsidR="005F4988" w:rsidRPr="00A95279" w:rsidRDefault="005F4988" w:rsidP="005F4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53" w:type="dxa"/>
            <w:gridSpan w:val="3"/>
          </w:tcPr>
          <w:p w:rsidR="005F4988" w:rsidRPr="00A95279" w:rsidRDefault="005F4988" w:rsidP="003E263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  <w:t>“</w:t>
            </w: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Веревочка</w:t>
            </w:r>
            <w:r w:rsidRPr="00A95279"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  <w:t>”</w:t>
            </w: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 xml:space="preserve">  двойная.</w:t>
            </w:r>
          </w:p>
          <w:p w:rsidR="005F4988" w:rsidRPr="00A95279" w:rsidRDefault="005F4988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”Тынок” (перескок с ноги на ногу).</w:t>
            </w:r>
          </w:p>
        </w:tc>
        <w:tc>
          <w:tcPr>
            <w:tcW w:w="1027" w:type="dxa"/>
            <w:gridSpan w:val="3"/>
          </w:tcPr>
          <w:p w:rsidR="005F4988" w:rsidRDefault="005F4988" w:rsidP="00670AF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5F4988" w:rsidRPr="00A95279" w:rsidRDefault="00B97154" w:rsidP="00670A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002" w:type="dxa"/>
            <w:gridSpan w:val="2"/>
          </w:tcPr>
          <w:p w:rsidR="00E51564" w:rsidRDefault="00E51564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F4988" w:rsidRPr="00A95279" w:rsidRDefault="00A064FF" w:rsidP="003E26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5F4988" w:rsidRPr="00A95279">
              <w:rPr>
                <w:rFonts w:ascii="Times New Roman" w:hAnsi="Times New Roman"/>
                <w:sz w:val="24"/>
                <w:szCs w:val="24"/>
              </w:rPr>
              <w:t>.10.</w:t>
            </w:r>
          </w:p>
        </w:tc>
        <w:tc>
          <w:tcPr>
            <w:tcW w:w="1118" w:type="dxa"/>
          </w:tcPr>
          <w:p w:rsidR="005F4988" w:rsidRPr="00A95279" w:rsidRDefault="005F4988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154" w:rsidRPr="00A95279" w:rsidTr="00F45684">
        <w:trPr>
          <w:gridAfter w:val="1"/>
          <w:wAfter w:w="16" w:type="dxa"/>
          <w:trHeight w:val="492"/>
        </w:trPr>
        <w:tc>
          <w:tcPr>
            <w:tcW w:w="525" w:type="dxa"/>
          </w:tcPr>
          <w:p w:rsidR="005F4988" w:rsidRPr="00A95279" w:rsidRDefault="005F4988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12</w:t>
            </w:r>
          </w:p>
        </w:tc>
        <w:tc>
          <w:tcPr>
            <w:tcW w:w="1838" w:type="dxa"/>
            <w:gridSpan w:val="3"/>
          </w:tcPr>
          <w:p w:rsidR="005F4988" w:rsidRPr="00A95279" w:rsidRDefault="005F4988" w:rsidP="005F4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40" w:type="dxa"/>
            <w:gridSpan w:val="2"/>
          </w:tcPr>
          <w:p w:rsidR="005F4988" w:rsidRPr="00A95279" w:rsidRDefault="005F4988" w:rsidP="003E263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  <w:t>”</w:t>
            </w:r>
            <w:proofErr w:type="spellStart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Выхилястник</w:t>
            </w:r>
            <w:proofErr w:type="spellEnd"/>
            <w:r w:rsidRPr="00A95279"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  <w:t>”</w:t>
            </w: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 xml:space="preserve">  с </w:t>
            </w:r>
            <w:r w:rsidRPr="00A95279"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  <w:t>”</w:t>
            </w:r>
            <w:proofErr w:type="spellStart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угинанием</w:t>
            </w:r>
            <w:proofErr w:type="spellEnd"/>
            <w:r w:rsidRPr="00A95279"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  <w:t>”</w:t>
            </w: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:rsidR="005F4988" w:rsidRPr="00A95279" w:rsidRDefault="005F4988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”</w:t>
            </w:r>
            <w:proofErr w:type="spellStart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Похид</w:t>
            </w:r>
            <w:proofErr w:type="spellEnd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-вильный” (поочередные удлиненные прыжки вперед).</w:t>
            </w:r>
          </w:p>
        </w:tc>
        <w:tc>
          <w:tcPr>
            <w:tcW w:w="1027" w:type="dxa"/>
            <w:gridSpan w:val="3"/>
          </w:tcPr>
          <w:p w:rsidR="005F4988" w:rsidRDefault="005F4988" w:rsidP="00670AF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5F4988" w:rsidRPr="00A95279" w:rsidRDefault="00B97154" w:rsidP="00670A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002" w:type="dxa"/>
            <w:gridSpan w:val="2"/>
          </w:tcPr>
          <w:p w:rsidR="00E51564" w:rsidRDefault="00E51564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F4988" w:rsidRPr="00A95279" w:rsidRDefault="005F4988" w:rsidP="003E2639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11.10.</w:t>
            </w:r>
          </w:p>
        </w:tc>
        <w:tc>
          <w:tcPr>
            <w:tcW w:w="1118" w:type="dxa"/>
          </w:tcPr>
          <w:p w:rsidR="005F4988" w:rsidRPr="00A95279" w:rsidRDefault="005F4988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154" w:rsidRPr="00A95279" w:rsidTr="00F45684">
        <w:trPr>
          <w:gridAfter w:val="1"/>
          <w:wAfter w:w="16" w:type="dxa"/>
          <w:trHeight w:val="442"/>
        </w:trPr>
        <w:tc>
          <w:tcPr>
            <w:tcW w:w="525" w:type="dxa"/>
          </w:tcPr>
          <w:p w:rsidR="005F4988" w:rsidRPr="00A95279" w:rsidRDefault="005F4988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13</w:t>
            </w:r>
          </w:p>
        </w:tc>
        <w:tc>
          <w:tcPr>
            <w:tcW w:w="1838" w:type="dxa"/>
            <w:gridSpan w:val="3"/>
          </w:tcPr>
          <w:p w:rsidR="005F4988" w:rsidRPr="00A95279" w:rsidRDefault="005F4988" w:rsidP="005F4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40" w:type="dxa"/>
            <w:gridSpan w:val="2"/>
          </w:tcPr>
          <w:p w:rsidR="005F4988" w:rsidRPr="00A95279" w:rsidRDefault="005F4988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  <w:t>”Голубцы” с притопами.</w:t>
            </w:r>
          </w:p>
          <w:p w:rsidR="005F4988" w:rsidRPr="00A95279" w:rsidRDefault="005F4988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  <w:t>”Выступцы ”, подбивание одной ногой другую.</w:t>
            </w:r>
          </w:p>
        </w:tc>
        <w:tc>
          <w:tcPr>
            <w:tcW w:w="1027" w:type="dxa"/>
            <w:gridSpan w:val="3"/>
          </w:tcPr>
          <w:p w:rsidR="005F4988" w:rsidRDefault="005F4988" w:rsidP="00670AF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</w:pPr>
          </w:p>
          <w:p w:rsidR="005F4988" w:rsidRPr="00A95279" w:rsidRDefault="00B97154" w:rsidP="00670A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  <w:t>1</w:t>
            </w:r>
          </w:p>
        </w:tc>
        <w:tc>
          <w:tcPr>
            <w:tcW w:w="1002" w:type="dxa"/>
            <w:gridSpan w:val="2"/>
          </w:tcPr>
          <w:p w:rsidR="00E51564" w:rsidRDefault="00E51564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F4988" w:rsidRPr="00A95279" w:rsidRDefault="00A064FF" w:rsidP="003E26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5F4988" w:rsidRPr="00A95279">
              <w:rPr>
                <w:rFonts w:ascii="Times New Roman" w:hAnsi="Times New Roman"/>
                <w:sz w:val="24"/>
                <w:szCs w:val="24"/>
              </w:rPr>
              <w:t>.10.</w:t>
            </w:r>
          </w:p>
        </w:tc>
        <w:tc>
          <w:tcPr>
            <w:tcW w:w="1118" w:type="dxa"/>
          </w:tcPr>
          <w:p w:rsidR="005F4988" w:rsidRPr="00A95279" w:rsidRDefault="005F4988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154" w:rsidRPr="00A95279" w:rsidTr="00F45684">
        <w:trPr>
          <w:gridAfter w:val="1"/>
          <w:wAfter w:w="16" w:type="dxa"/>
          <w:trHeight w:val="550"/>
        </w:trPr>
        <w:tc>
          <w:tcPr>
            <w:tcW w:w="525" w:type="dxa"/>
          </w:tcPr>
          <w:p w:rsidR="005F4988" w:rsidRPr="00A95279" w:rsidRDefault="005F4988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14</w:t>
            </w:r>
          </w:p>
        </w:tc>
        <w:tc>
          <w:tcPr>
            <w:tcW w:w="1838" w:type="dxa"/>
            <w:gridSpan w:val="3"/>
          </w:tcPr>
          <w:p w:rsidR="005F4988" w:rsidRPr="00A95279" w:rsidRDefault="005F4988" w:rsidP="005F4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40" w:type="dxa"/>
            <w:gridSpan w:val="2"/>
          </w:tcPr>
          <w:p w:rsidR="005F4988" w:rsidRDefault="005F4988" w:rsidP="003E2639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”Разножка” в сторону на ребро каблука (для мальчиков).</w:t>
            </w:r>
          </w:p>
          <w:p w:rsidR="005F4988" w:rsidRPr="00A95279" w:rsidRDefault="005F4988" w:rsidP="003E2639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” Ястреб” – прыжок с поджатыми ногами по 1-й открытой позиции.</w:t>
            </w:r>
          </w:p>
        </w:tc>
        <w:tc>
          <w:tcPr>
            <w:tcW w:w="1027" w:type="dxa"/>
            <w:gridSpan w:val="3"/>
          </w:tcPr>
          <w:p w:rsidR="005F4988" w:rsidRPr="00A95279" w:rsidRDefault="00B97154" w:rsidP="00670A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  <w:gridSpan w:val="2"/>
          </w:tcPr>
          <w:p w:rsidR="005F4988" w:rsidRPr="00A95279" w:rsidRDefault="005F4988" w:rsidP="003E2639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18.10.</w:t>
            </w:r>
          </w:p>
        </w:tc>
        <w:tc>
          <w:tcPr>
            <w:tcW w:w="1118" w:type="dxa"/>
          </w:tcPr>
          <w:p w:rsidR="005F4988" w:rsidRPr="00A95279" w:rsidRDefault="005F4988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154" w:rsidRPr="00A95279" w:rsidTr="00F45684">
        <w:trPr>
          <w:gridAfter w:val="1"/>
          <w:wAfter w:w="16" w:type="dxa"/>
          <w:trHeight w:val="283"/>
        </w:trPr>
        <w:tc>
          <w:tcPr>
            <w:tcW w:w="525" w:type="dxa"/>
          </w:tcPr>
          <w:p w:rsidR="005F4988" w:rsidRPr="00A95279" w:rsidRDefault="005F4988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838" w:type="dxa"/>
            <w:gridSpan w:val="3"/>
          </w:tcPr>
          <w:p w:rsidR="00B97154" w:rsidRDefault="00B97154" w:rsidP="00B9715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5279">
              <w:rPr>
                <w:rFonts w:ascii="Times New Roman" w:hAnsi="Times New Roman"/>
                <w:b/>
                <w:sz w:val="24"/>
                <w:szCs w:val="24"/>
              </w:rPr>
              <w:t>Молдавский народный танецЭлементы танца</w:t>
            </w:r>
          </w:p>
          <w:p w:rsidR="005F4988" w:rsidRPr="00A95279" w:rsidRDefault="005F4988" w:rsidP="005F4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40" w:type="dxa"/>
            <w:gridSpan w:val="2"/>
          </w:tcPr>
          <w:p w:rsidR="005F4988" w:rsidRPr="00A95279" w:rsidRDefault="005F4988" w:rsidP="003E263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7" w:type="dxa"/>
            <w:gridSpan w:val="3"/>
          </w:tcPr>
          <w:p w:rsidR="005F4988" w:rsidRPr="00A95279" w:rsidRDefault="005F4988" w:rsidP="005F498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2" w:type="dxa"/>
            <w:gridSpan w:val="2"/>
          </w:tcPr>
          <w:p w:rsidR="005F4988" w:rsidRPr="00A95279" w:rsidRDefault="005F4988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8" w:type="dxa"/>
          </w:tcPr>
          <w:p w:rsidR="005F4988" w:rsidRPr="00A95279" w:rsidRDefault="005F4988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B97154" w:rsidRPr="00A95279" w:rsidTr="00F45684">
        <w:trPr>
          <w:gridAfter w:val="1"/>
          <w:wAfter w:w="16" w:type="dxa"/>
          <w:trHeight w:val="601"/>
        </w:trPr>
        <w:tc>
          <w:tcPr>
            <w:tcW w:w="525" w:type="dxa"/>
          </w:tcPr>
          <w:p w:rsidR="00B97154" w:rsidRDefault="00B97154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15</w:t>
            </w:r>
          </w:p>
        </w:tc>
        <w:tc>
          <w:tcPr>
            <w:tcW w:w="1838" w:type="dxa"/>
            <w:gridSpan w:val="3"/>
          </w:tcPr>
          <w:p w:rsidR="00B97154" w:rsidRPr="00A95279" w:rsidRDefault="00B97154" w:rsidP="005F4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40" w:type="dxa"/>
            <w:gridSpan w:val="2"/>
          </w:tcPr>
          <w:p w:rsidR="00B97154" w:rsidRDefault="00B97154" w:rsidP="003E2639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Положение ног.</w:t>
            </w:r>
          </w:p>
          <w:p w:rsidR="00B97154" w:rsidRDefault="00B97154" w:rsidP="003E263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 xml:space="preserve">Положения рук и </w:t>
            </w:r>
            <w:proofErr w:type="gramStart"/>
            <w:r w:rsidRPr="00A95279">
              <w:rPr>
                <w:rFonts w:ascii="Times New Roman" w:hAnsi="Times New Roman"/>
                <w:sz w:val="24"/>
                <w:szCs w:val="24"/>
              </w:rPr>
              <w:t>сольном</w:t>
            </w:r>
            <w:proofErr w:type="gramEnd"/>
            <w:r w:rsidRPr="00A95279">
              <w:rPr>
                <w:rFonts w:ascii="Times New Roman" w:hAnsi="Times New Roman"/>
                <w:sz w:val="24"/>
                <w:szCs w:val="24"/>
              </w:rPr>
              <w:t xml:space="preserve"> и массовом танцах.</w:t>
            </w:r>
          </w:p>
        </w:tc>
        <w:tc>
          <w:tcPr>
            <w:tcW w:w="1027" w:type="dxa"/>
            <w:gridSpan w:val="3"/>
          </w:tcPr>
          <w:p w:rsidR="00B97154" w:rsidRPr="00670AFF" w:rsidRDefault="00B97154" w:rsidP="00670A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A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  <w:gridSpan w:val="2"/>
          </w:tcPr>
          <w:p w:rsidR="00B97154" w:rsidRDefault="00A064FF" w:rsidP="003E26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B97154" w:rsidRPr="00A95279">
              <w:rPr>
                <w:rFonts w:ascii="Times New Roman" w:hAnsi="Times New Roman"/>
                <w:sz w:val="24"/>
                <w:szCs w:val="24"/>
              </w:rPr>
              <w:t>.10.</w:t>
            </w:r>
          </w:p>
        </w:tc>
        <w:tc>
          <w:tcPr>
            <w:tcW w:w="1118" w:type="dxa"/>
          </w:tcPr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B97154" w:rsidRPr="00A95279" w:rsidTr="00F45684">
        <w:trPr>
          <w:gridAfter w:val="1"/>
          <w:wAfter w:w="16" w:type="dxa"/>
          <w:trHeight w:val="633"/>
        </w:trPr>
        <w:tc>
          <w:tcPr>
            <w:tcW w:w="525" w:type="dxa"/>
          </w:tcPr>
          <w:p w:rsidR="005F4988" w:rsidRPr="00A95279" w:rsidRDefault="005F4988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16</w:t>
            </w:r>
          </w:p>
        </w:tc>
        <w:tc>
          <w:tcPr>
            <w:tcW w:w="1838" w:type="dxa"/>
            <w:gridSpan w:val="3"/>
          </w:tcPr>
          <w:p w:rsidR="005F4988" w:rsidRPr="00A95279" w:rsidRDefault="005F4988" w:rsidP="005F4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40" w:type="dxa"/>
            <w:gridSpan w:val="2"/>
          </w:tcPr>
          <w:p w:rsidR="005F4988" w:rsidRPr="00A95279" w:rsidRDefault="005F4988" w:rsidP="003E2639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Ход с подскоком (на месте, с поворотом, с продвижением).</w:t>
            </w:r>
          </w:p>
          <w:p w:rsidR="005F4988" w:rsidRPr="00A95279" w:rsidRDefault="005F4988" w:rsidP="003E2639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Бег (ноги отбрасываются назад) на месте, с поворотом, с продвижением вперед.</w:t>
            </w:r>
          </w:p>
        </w:tc>
        <w:tc>
          <w:tcPr>
            <w:tcW w:w="1027" w:type="dxa"/>
            <w:gridSpan w:val="3"/>
          </w:tcPr>
          <w:p w:rsidR="005F4988" w:rsidRPr="00670AFF" w:rsidRDefault="005F4988" w:rsidP="00670A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F4988" w:rsidRPr="00670AFF" w:rsidRDefault="00B97154" w:rsidP="00670A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A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  <w:gridSpan w:val="2"/>
          </w:tcPr>
          <w:p w:rsidR="00E51564" w:rsidRDefault="00E51564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F4988" w:rsidRPr="00A95279" w:rsidRDefault="005F4988" w:rsidP="003E2639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25.10.</w:t>
            </w:r>
          </w:p>
        </w:tc>
        <w:tc>
          <w:tcPr>
            <w:tcW w:w="1118" w:type="dxa"/>
          </w:tcPr>
          <w:p w:rsidR="005F4988" w:rsidRPr="00A95279" w:rsidRDefault="005F4988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154" w:rsidRPr="00A95279" w:rsidTr="00F45684">
        <w:trPr>
          <w:gridAfter w:val="1"/>
          <w:wAfter w:w="16" w:type="dxa"/>
          <w:trHeight w:val="562"/>
        </w:trPr>
        <w:tc>
          <w:tcPr>
            <w:tcW w:w="525" w:type="dxa"/>
          </w:tcPr>
          <w:p w:rsidR="005F4988" w:rsidRPr="00A95279" w:rsidRDefault="005F4988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17</w:t>
            </w:r>
          </w:p>
        </w:tc>
        <w:tc>
          <w:tcPr>
            <w:tcW w:w="1838" w:type="dxa"/>
            <w:gridSpan w:val="3"/>
          </w:tcPr>
          <w:p w:rsidR="005F4988" w:rsidRPr="00A95279" w:rsidRDefault="005F4988" w:rsidP="005F4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40" w:type="dxa"/>
            <w:gridSpan w:val="2"/>
          </w:tcPr>
          <w:p w:rsidR="005F4988" w:rsidRPr="00A95279" w:rsidRDefault="005F4988" w:rsidP="003E2639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Боковой ход на одну ногу, другая поднимается под колено.</w:t>
            </w:r>
          </w:p>
          <w:p w:rsidR="005F4988" w:rsidRPr="00A95279" w:rsidRDefault="005F4988" w:rsidP="003E263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5279">
              <w:rPr>
                <w:rFonts w:ascii="Times New Roman" w:hAnsi="Times New Roman"/>
                <w:sz w:val="24"/>
                <w:szCs w:val="24"/>
              </w:rPr>
              <w:t>Припадания</w:t>
            </w:r>
            <w:proofErr w:type="spellEnd"/>
            <w:r w:rsidRPr="00A95279">
              <w:rPr>
                <w:rFonts w:ascii="Times New Roman" w:hAnsi="Times New Roman"/>
                <w:sz w:val="24"/>
                <w:szCs w:val="24"/>
              </w:rPr>
              <w:t xml:space="preserve"> (перекрестный ход) со сменой позиции спереди и сзади.</w:t>
            </w:r>
          </w:p>
        </w:tc>
        <w:tc>
          <w:tcPr>
            <w:tcW w:w="1027" w:type="dxa"/>
            <w:gridSpan w:val="3"/>
          </w:tcPr>
          <w:p w:rsidR="005F4988" w:rsidRPr="00670AFF" w:rsidRDefault="00B97154" w:rsidP="00670A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AFF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F4988" w:rsidRPr="00670AFF" w:rsidRDefault="005F4988" w:rsidP="00670A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gridSpan w:val="2"/>
          </w:tcPr>
          <w:p w:rsidR="005F4988" w:rsidRPr="00A95279" w:rsidRDefault="00A064FF" w:rsidP="003E26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07.11</w:t>
            </w:r>
            <w:r w:rsidR="005F4988" w:rsidRPr="00A9527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8" w:type="dxa"/>
          </w:tcPr>
          <w:p w:rsidR="005F4988" w:rsidRPr="00A95279" w:rsidRDefault="005F4988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B97154" w:rsidRPr="00A95279" w:rsidTr="00F45684">
        <w:trPr>
          <w:gridAfter w:val="1"/>
          <w:wAfter w:w="16" w:type="dxa"/>
          <w:trHeight w:val="251"/>
        </w:trPr>
        <w:tc>
          <w:tcPr>
            <w:tcW w:w="525" w:type="dxa"/>
          </w:tcPr>
          <w:p w:rsidR="005F4988" w:rsidRPr="00A95279" w:rsidRDefault="005F4988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18</w:t>
            </w:r>
          </w:p>
        </w:tc>
        <w:tc>
          <w:tcPr>
            <w:tcW w:w="1838" w:type="dxa"/>
            <w:gridSpan w:val="3"/>
          </w:tcPr>
          <w:p w:rsidR="005F4988" w:rsidRPr="00A95279" w:rsidRDefault="005F4988" w:rsidP="005F4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40" w:type="dxa"/>
            <w:gridSpan w:val="2"/>
          </w:tcPr>
          <w:p w:rsidR="005F4988" w:rsidRPr="00A95279" w:rsidRDefault="005F4988" w:rsidP="003E2639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Ход на одну ногу с прыжком.</w:t>
            </w:r>
          </w:p>
          <w:p w:rsidR="005F4988" w:rsidRPr="00A95279" w:rsidRDefault="005F4988" w:rsidP="003E2639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Боковой ход с каблука.</w:t>
            </w:r>
          </w:p>
          <w:p w:rsidR="005F4988" w:rsidRPr="00A95279" w:rsidRDefault="005F4988" w:rsidP="003E2639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Выбросы ног крест-накрест с подскоком на одной ноге.</w:t>
            </w:r>
          </w:p>
        </w:tc>
        <w:tc>
          <w:tcPr>
            <w:tcW w:w="1027" w:type="dxa"/>
            <w:gridSpan w:val="3"/>
          </w:tcPr>
          <w:p w:rsidR="005F4988" w:rsidRPr="00670AFF" w:rsidRDefault="005F4988" w:rsidP="00670A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F4988" w:rsidRPr="00670AFF" w:rsidRDefault="00B97154" w:rsidP="00670A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AFF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F4988" w:rsidRPr="00670AFF" w:rsidRDefault="005F4988" w:rsidP="00670A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gridSpan w:val="2"/>
          </w:tcPr>
          <w:p w:rsidR="00E51564" w:rsidRDefault="00E51564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F4988" w:rsidRPr="00A95279" w:rsidRDefault="005F4988" w:rsidP="003E2639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08.11.</w:t>
            </w:r>
          </w:p>
        </w:tc>
        <w:tc>
          <w:tcPr>
            <w:tcW w:w="1118" w:type="dxa"/>
          </w:tcPr>
          <w:p w:rsidR="005F4988" w:rsidRPr="00A95279" w:rsidRDefault="005F4988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B97154" w:rsidRPr="00A95279" w:rsidTr="00F45684">
        <w:trPr>
          <w:gridAfter w:val="1"/>
          <w:wAfter w:w="16" w:type="dxa"/>
          <w:trHeight w:val="317"/>
        </w:trPr>
        <w:tc>
          <w:tcPr>
            <w:tcW w:w="525" w:type="dxa"/>
          </w:tcPr>
          <w:p w:rsidR="005F4988" w:rsidRPr="00A95279" w:rsidRDefault="005F4988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838" w:type="dxa"/>
            <w:gridSpan w:val="3"/>
          </w:tcPr>
          <w:p w:rsidR="005F4988" w:rsidRPr="00B97154" w:rsidRDefault="00B97154" w:rsidP="00B9715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5279">
              <w:rPr>
                <w:rFonts w:ascii="Times New Roman" w:hAnsi="Times New Roman"/>
                <w:b/>
                <w:sz w:val="24"/>
                <w:szCs w:val="24"/>
              </w:rPr>
              <w:t>Узбекский народный танец</w:t>
            </w:r>
          </w:p>
        </w:tc>
        <w:tc>
          <w:tcPr>
            <w:tcW w:w="7340" w:type="dxa"/>
            <w:gridSpan w:val="2"/>
          </w:tcPr>
          <w:p w:rsidR="005F4988" w:rsidRPr="00A95279" w:rsidRDefault="005F4988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gridSpan w:val="3"/>
          </w:tcPr>
          <w:p w:rsidR="005F4988" w:rsidRPr="00670AFF" w:rsidRDefault="005F4988" w:rsidP="00670AF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2" w:type="dxa"/>
            <w:gridSpan w:val="2"/>
          </w:tcPr>
          <w:p w:rsidR="005F4988" w:rsidRPr="00A95279" w:rsidRDefault="005F4988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8" w:type="dxa"/>
          </w:tcPr>
          <w:p w:rsidR="005F4988" w:rsidRPr="00A95279" w:rsidRDefault="005F4988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B97154" w:rsidRPr="00A95279" w:rsidTr="00F45684">
        <w:trPr>
          <w:gridAfter w:val="1"/>
          <w:wAfter w:w="16" w:type="dxa"/>
          <w:trHeight w:val="535"/>
        </w:trPr>
        <w:tc>
          <w:tcPr>
            <w:tcW w:w="525" w:type="dxa"/>
          </w:tcPr>
          <w:p w:rsidR="00B97154" w:rsidRDefault="00B97154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19</w:t>
            </w:r>
          </w:p>
        </w:tc>
        <w:tc>
          <w:tcPr>
            <w:tcW w:w="1838" w:type="dxa"/>
            <w:gridSpan w:val="3"/>
          </w:tcPr>
          <w:p w:rsidR="00B97154" w:rsidRPr="00B97154" w:rsidRDefault="00B97154" w:rsidP="00B9715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97154">
              <w:rPr>
                <w:rFonts w:ascii="Times New Roman" w:hAnsi="Times New Roman"/>
                <w:b/>
                <w:sz w:val="24"/>
                <w:szCs w:val="24"/>
              </w:rPr>
              <w:t xml:space="preserve">Элементы танца </w:t>
            </w:r>
          </w:p>
          <w:p w:rsidR="00B97154" w:rsidRPr="00A95279" w:rsidRDefault="00B97154" w:rsidP="005F4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40" w:type="dxa"/>
            <w:gridSpan w:val="2"/>
          </w:tcPr>
          <w:p w:rsidR="00B97154" w:rsidRDefault="00B97154" w:rsidP="003E2639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lastRenderedPageBreak/>
              <w:t>Положения ног.</w:t>
            </w:r>
          </w:p>
          <w:p w:rsidR="00B97154" w:rsidRDefault="00B97154" w:rsidP="003E263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Положения рук.</w:t>
            </w:r>
          </w:p>
        </w:tc>
        <w:tc>
          <w:tcPr>
            <w:tcW w:w="1027" w:type="dxa"/>
            <w:gridSpan w:val="3"/>
          </w:tcPr>
          <w:p w:rsidR="00B97154" w:rsidRPr="00670AFF" w:rsidRDefault="00B97154" w:rsidP="00670A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A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  <w:gridSpan w:val="2"/>
          </w:tcPr>
          <w:p w:rsidR="00B97154" w:rsidRDefault="00A064FF" w:rsidP="003E26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B97154" w:rsidRPr="00A95279">
              <w:rPr>
                <w:rFonts w:ascii="Times New Roman" w:hAnsi="Times New Roman"/>
                <w:sz w:val="24"/>
                <w:szCs w:val="24"/>
              </w:rPr>
              <w:t>.11.</w:t>
            </w:r>
          </w:p>
        </w:tc>
        <w:tc>
          <w:tcPr>
            <w:tcW w:w="1118" w:type="dxa"/>
          </w:tcPr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B97154" w:rsidRPr="00A95279" w:rsidTr="00F45684">
        <w:trPr>
          <w:gridAfter w:val="1"/>
          <w:wAfter w:w="16" w:type="dxa"/>
          <w:trHeight w:val="251"/>
        </w:trPr>
        <w:tc>
          <w:tcPr>
            <w:tcW w:w="525" w:type="dxa"/>
          </w:tcPr>
          <w:p w:rsidR="005F4988" w:rsidRPr="00A95279" w:rsidRDefault="005F4988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20</w:t>
            </w:r>
          </w:p>
        </w:tc>
        <w:tc>
          <w:tcPr>
            <w:tcW w:w="1838" w:type="dxa"/>
            <w:gridSpan w:val="3"/>
          </w:tcPr>
          <w:p w:rsidR="005F4988" w:rsidRPr="00A95279" w:rsidRDefault="005F4988" w:rsidP="005F4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40" w:type="dxa"/>
            <w:gridSpan w:val="2"/>
          </w:tcPr>
          <w:p w:rsidR="005F4988" w:rsidRPr="00A95279" w:rsidRDefault="005F4988" w:rsidP="003E2639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Поклон.</w:t>
            </w:r>
          </w:p>
          <w:p w:rsidR="005F4988" w:rsidRPr="00A95279" w:rsidRDefault="005F4988" w:rsidP="003E2639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Движения кистей рук: сгибания и разгибания в запястьях.</w:t>
            </w:r>
          </w:p>
        </w:tc>
        <w:tc>
          <w:tcPr>
            <w:tcW w:w="1027" w:type="dxa"/>
            <w:gridSpan w:val="3"/>
          </w:tcPr>
          <w:p w:rsidR="005F4988" w:rsidRDefault="00B97154" w:rsidP="00670A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F4988" w:rsidRPr="00A95279" w:rsidRDefault="005F4988" w:rsidP="00670A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gridSpan w:val="2"/>
          </w:tcPr>
          <w:p w:rsidR="005F4988" w:rsidRPr="00A95279" w:rsidRDefault="005F4988" w:rsidP="003E2639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15.11.</w:t>
            </w:r>
          </w:p>
        </w:tc>
        <w:tc>
          <w:tcPr>
            <w:tcW w:w="1118" w:type="dxa"/>
          </w:tcPr>
          <w:p w:rsidR="005F4988" w:rsidRPr="00A95279" w:rsidRDefault="005F4988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B97154" w:rsidRPr="00A95279" w:rsidTr="00F45684">
        <w:trPr>
          <w:gridAfter w:val="1"/>
          <w:wAfter w:w="16" w:type="dxa"/>
          <w:trHeight w:val="433"/>
        </w:trPr>
        <w:tc>
          <w:tcPr>
            <w:tcW w:w="525" w:type="dxa"/>
          </w:tcPr>
          <w:p w:rsidR="005F4988" w:rsidRPr="00A95279" w:rsidRDefault="005F4988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21</w:t>
            </w:r>
          </w:p>
        </w:tc>
        <w:tc>
          <w:tcPr>
            <w:tcW w:w="1838" w:type="dxa"/>
            <w:gridSpan w:val="3"/>
          </w:tcPr>
          <w:p w:rsidR="005F4988" w:rsidRPr="00A95279" w:rsidRDefault="005F4988" w:rsidP="005F4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40" w:type="dxa"/>
            <w:gridSpan w:val="2"/>
          </w:tcPr>
          <w:p w:rsidR="005F4988" w:rsidRPr="00A95279" w:rsidRDefault="005F4988" w:rsidP="003E2639">
            <w:pPr>
              <w:rPr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Движения рук.</w:t>
            </w:r>
          </w:p>
          <w:p w:rsidR="005F4988" w:rsidRPr="00A95279" w:rsidRDefault="005F4988" w:rsidP="003E2639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Движения плеч поочередные и одновременные:</w:t>
            </w:r>
          </w:p>
        </w:tc>
        <w:tc>
          <w:tcPr>
            <w:tcW w:w="1027" w:type="dxa"/>
            <w:gridSpan w:val="3"/>
          </w:tcPr>
          <w:p w:rsidR="005F4988" w:rsidRDefault="00B97154" w:rsidP="00670A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F4988" w:rsidRPr="00A95279" w:rsidRDefault="005F4988" w:rsidP="00670A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gridSpan w:val="2"/>
          </w:tcPr>
          <w:p w:rsidR="005F4988" w:rsidRPr="00A95279" w:rsidRDefault="00A064FF" w:rsidP="003E26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5F4988" w:rsidRPr="00A95279">
              <w:rPr>
                <w:rFonts w:ascii="Times New Roman" w:hAnsi="Times New Roman"/>
                <w:sz w:val="24"/>
                <w:szCs w:val="24"/>
              </w:rPr>
              <w:t>.11.</w:t>
            </w:r>
          </w:p>
        </w:tc>
        <w:tc>
          <w:tcPr>
            <w:tcW w:w="1118" w:type="dxa"/>
          </w:tcPr>
          <w:p w:rsidR="005F4988" w:rsidRPr="00A95279" w:rsidRDefault="005F4988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B97154" w:rsidRPr="00A95279" w:rsidTr="00F45684">
        <w:trPr>
          <w:gridAfter w:val="1"/>
          <w:wAfter w:w="16" w:type="dxa"/>
          <w:trHeight w:val="270"/>
        </w:trPr>
        <w:tc>
          <w:tcPr>
            <w:tcW w:w="525" w:type="dxa"/>
          </w:tcPr>
          <w:p w:rsidR="005F4988" w:rsidRPr="00A95279" w:rsidRDefault="005F4988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22</w:t>
            </w:r>
          </w:p>
        </w:tc>
        <w:tc>
          <w:tcPr>
            <w:tcW w:w="1838" w:type="dxa"/>
            <w:gridSpan w:val="3"/>
          </w:tcPr>
          <w:p w:rsidR="005F4988" w:rsidRPr="00A95279" w:rsidRDefault="005F4988" w:rsidP="005F4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40" w:type="dxa"/>
            <w:gridSpan w:val="2"/>
          </w:tcPr>
          <w:p w:rsidR="005F4988" w:rsidRPr="00A95279" w:rsidRDefault="005F4988" w:rsidP="003E2639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Движения головы из стороны в сторону.</w:t>
            </w:r>
          </w:p>
          <w:p w:rsidR="005F4988" w:rsidRPr="00A95279" w:rsidRDefault="005F4988" w:rsidP="003E2639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Ходы.</w:t>
            </w:r>
          </w:p>
        </w:tc>
        <w:tc>
          <w:tcPr>
            <w:tcW w:w="1027" w:type="dxa"/>
            <w:gridSpan w:val="3"/>
          </w:tcPr>
          <w:p w:rsidR="005F4988" w:rsidRDefault="005F4988" w:rsidP="00670A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F4988" w:rsidRPr="00A95279" w:rsidRDefault="00B97154" w:rsidP="00670A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  <w:gridSpan w:val="2"/>
          </w:tcPr>
          <w:p w:rsidR="00E51564" w:rsidRDefault="00E51564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F4988" w:rsidRPr="00A95279" w:rsidRDefault="005F4988" w:rsidP="003E2639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22.11.</w:t>
            </w:r>
          </w:p>
        </w:tc>
        <w:tc>
          <w:tcPr>
            <w:tcW w:w="1118" w:type="dxa"/>
          </w:tcPr>
          <w:p w:rsidR="005F4988" w:rsidRPr="00A95279" w:rsidRDefault="005F4988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B97154" w:rsidRPr="00A95279" w:rsidTr="00F45684">
        <w:trPr>
          <w:gridAfter w:val="1"/>
          <w:wAfter w:w="16" w:type="dxa"/>
          <w:trHeight w:val="661"/>
        </w:trPr>
        <w:tc>
          <w:tcPr>
            <w:tcW w:w="525" w:type="dxa"/>
          </w:tcPr>
          <w:p w:rsidR="005F4988" w:rsidRPr="00A95279" w:rsidRDefault="005F4988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23</w:t>
            </w:r>
          </w:p>
        </w:tc>
        <w:tc>
          <w:tcPr>
            <w:tcW w:w="1838" w:type="dxa"/>
            <w:gridSpan w:val="3"/>
          </w:tcPr>
          <w:p w:rsidR="005F4988" w:rsidRPr="00A95279" w:rsidRDefault="005F4988" w:rsidP="005F4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40" w:type="dxa"/>
            <w:gridSpan w:val="2"/>
          </w:tcPr>
          <w:p w:rsidR="005F4988" w:rsidRPr="00A95279" w:rsidRDefault="005F4988" w:rsidP="003E2639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”Гармошка”.</w:t>
            </w:r>
          </w:p>
          <w:p w:rsidR="005F4988" w:rsidRPr="00A95279" w:rsidRDefault="005F4988" w:rsidP="003E2639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Опускания на колени.</w:t>
            </w:r>
          </w:p>
        </w:tc>
        <w:tc>
          <w:tcPr>
            <w:tcW w:w="1027" w:type="dxa"/>
            <w:gridSpan w:val="3"/>
          </w:tcPr>
          <w:p w:rsidR="005F4988" w:rsidRDefault="005F4988" w:rsidP="00670A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F4988" w:rsidRPr="00A95279" w:rsidRDefault="00B97154" w:rsidP="00670A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  <w:gridSpan w:val="2"/>
          </w:tcPr>
          <w:p w:rsidR="00E51564" w:rsidRDefault="00E51564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F4988" w:rsidRPr="00A95279" w:rsidRDefault="00A064FF" w:rsidP="003E26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5F4988" w:rsidRPr="00A95279">
              <w:rPr>
                <w:rFonts w:ascii="Times New Roman" w:hAnsi="Times New Roman"/>
                <w:sz w:val="24"/>
                <w:szCs w:val="24"/>
              </w:rPr>
              <w:t>.11.</w:t>
            </w:r>
          </w:p>
        </w:tc>
        <w:tc>
          <w:tcPr>
            <w:tcW w:w="1118" w:type="dxa"/>
          </w:tcPr>
          <w:p w:rsidR="005F4988" w:rsidRPr="00A95279" w:rsidRDefault="005F4988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B97154" w:rsidRPr="00A95279" w:rsidTr="00F45684">
        <w:trPr>
          <w:gridAfter w:val="1"/>
          <w:wAfter w:w="16" w:type="dxa"/>
          <w:trHeight w:val="415"/>
        </w:trPr>
        <w:tc>
          <w:tcPr>
            <w:tcW w:w="525" w:type="dxa"/>
          </w:tcPr>
          <w:p w:rsidR="005F4988" w:rsidRPr="00A95279" w:rsidRDefault="005F4988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24</w:t>
            </w:r>
          </w:p>
        </w:tc>
        <w:tc>
          <w:tcPr>
            <w:tcW w:w="1838" w:type="dxa"/>
            <w:gridSpan w:val="3"/>
          </w:tcPr>
          <w:p w:rsidR="005F4988" w:rsidRPr="00A95279" w:rsidRDefault="005F4988" w:rsidP="005F4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40" w:type="dxa"/>
            <w:gridSpan w:val="2"/>
          </w:tcPr>
          <w:p w:rsidR="005F4988" w:rsidRPr="00A95279" w:rsidRDefault="005F4988" w:rsidP="003E2639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Перегибания корпуса назад, стоя на одной ноге, с другой, вытянутой вперед.</w:t>
            </w:r>
          </w:p>
        </w:tc>
        <w:tc>
          <w:tcPr>
            <w:tcW w:w="1027" w:type="dxa"/>
            <w:gridSpan w:val="3"/>
          </w:tcPr>
          <w:p w:rsidR="005F4988" w:rsidRPr="00A95279" w:rsidRDefault="00B97154" w:rsidP="00670A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  <w:gridSpan w:val="2"/>
          </w:tcPr>
          <w:p w:rsidR="005F4988" w:rsidRPr="00A95279" w:rsidRDefault="005F4988" w:rsidP="003E2639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29.11.</w:t>
            </w:r>
          </w:p>
        </w:tc>
        <w:tc>
          <w:tcPr>
            <w:tcW w:w="1118" w:type="dxa"/>
          </w:tcPr>
          <w:p w:rsidR="005F4988" w:rsidRPr="00A95279" w:rsidRDefault="005F4988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B97154" w:rsidRPr="00A95279" w:rsidTr="00F45684">
        <w:trPr>
          <w:gridAfter w:val="1"/>
          <w:wAfter w:w="16" w:type="dxa"/>
          <w:trHeight w:val="389"/>
        </w:trPr>
        <w:tc>
          <w:tcPr>
            <w:tcW w:w="525" w:type="dxa"/>
          </w:tcPr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838" w:type="dxa"/>
            <w:gridSpan w:val="3"/>
          </w:tcPr>
          <w:p w:rsidR="00B97154" w:rsidRPr="00A95279" w:rsidRDefault="00B97154" w:rsidP="00B97154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b/>
                <w:sz w:val="24"/>
                <w:szCs w:val="24"/>
              </w:rPr>
              <w:t>Итальянский сценический  танец</w:t>
            </w:r>
          </w:p>
        </w:tc>
        <w:tc>
          <w:tcPr>
            <w:tcW w:w="7366" w:type="dxa"/>
            <w:gridSpan w:val="3"/>
          </w:tcPr>
          <w:p w:rsidR="00B97154" w:rsidRPr="00A95279" w:rsidRDefault="00B97154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1" w:type="dxa"/>
            <w:gridSpan w:val="2"/>
          </w:tcPr>
          <w:p w:rsidR="00B97154" w:rsidRPr="00A95279" w:rsidRDefault="00B97154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gridSpan w:val="2"/>
          </w:tcPr>
          <w:p w:rsidR="00B97154" w:rsidRPr="00A95279" w:rsidRDefault="00B97154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8" w:type="dxa"/>
          </w:tcPr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B97154" w:rsidRPr="00A95279" w:rsidTr="00F45684">
        <w:trPr>
          <w:gridAfter w:val="1"/>
          <w:wAfter w:w="16" w:type="dxa"/>
          <w:trHeight w:val="1526"/>
        </w:trPr>
        <w:tc>
          <w:tcPr>
            <w:tcW w:w="525" w:type="dxa"/>
          </w:tcPr>
          <w:p w:rsidR="00B97154" w:rsidRDefault="00B97154" w:rsidP="00A064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B97154" w:rsidRPr="00A95279" w:rsidRDefault="00B97154" w:rsidP="00A064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25</w:t>
            </w:r>
          </w:p>
        </w:tc>
        <w:tc>
          <w:tcPr>
            <w:tcW w:w="1838" w:type="dxa"/>
            <w:gridSpan w:val="3"/>
          </w:tcPr>
          <w:p w:rsidR="00B97154" w:rsidRPr="00A95279" w:rsidRDefault="00B97154" w:rsidP="005F4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66" w:type="dxa"/>
            <w:gridSpan w:val="3"/>
          </w:tcPr>
          <w:p w:rsidR="00B97154" w:rsidRPr="00A95279" w:rsidRDefault="00B97154" w:rsidP="003E2639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Маленькие броски с поочередными ударами носком и каблуком по полу.</w:t>
            </w:r>
          </w:p>
          <w:p w:rsidR="00B97154" w:rsidRPr="00A95279" w:rsidRDefault="00B97154" w:rsidP="003E263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Маленький прыжок на одну ногу вперед с одновременным откидыванием другой согнутой ноги на 45</w:t>
            </w:r>
            <w:r w:rsidRPr="00A95279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A95279">
              <w:rPr>
                <w:rFonts w:ascii="Times New Roman" w:hAnsi="Times New Roman"/>
                <w:sz w:val="24"/>
                <w:szCs w:val="24"/>
              </w:rPr>
              <w:t xml:space="preserve"> и на 90</w:t>
            </w:r>
            <w:r w:rsidRPr="00A95279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A95279">
              <w:rPr>
                <w:rFonts w:ascii="Times New Roman" w:hAnsi="Times New Roman"/>
                <w:sz w:val="24"/>
                <w:szCs w:val="24"/>
              </w:rPr>
              <w:t xml:space="preserve"> на месте и с продвижением.</w:t>
            </w:r>
          </w:p>
        </w:tc>
        <w:tc>
          <w:tcPr>
            <w:tcW w:w="1001" w:type="dxa"/>
            <w:gridSpan w:val="2"/>
          </w:tcPr>
          <w:p w:rsidR="00E51564" w:rsidRDefault="00E51564" w:rsidP="00670A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7154" w:rsidRPr="00A95279" w:rsidRDefault="00B97154" w:rsidP="00670A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  <w:gridSpan w:val="2"/>
          </w:tcPr>
          <w:p w:rsidR="00B97154" w:rsidRDefault="00B97154" w:rsidP="00A064F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97154" w:rsidRPr="00A95279" w:rsidRDefault="00A064FF" w:rsidP="00A064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="00B97154" w:rsidRPr="00A95279">
              <w:rPr>
                <w:rFonts w:ascii="Times New Roman" w:hAnsi="Times New Roman"/>
                <w:sz w:val="24"/>
                <w:szCs w:val="24"/>
              </w:rPr>
              <w:t>.12.</w:t>
            </w:r>
          </w:p>
        </w:tc>
        <w:tc>
          <w:tcPr>
            <w:tcW w:w="1118" w:type="dxa"/>
          </w:tcPr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B97154" w:rsidRPr="00A95279" w:rsidTr="00F45684">
        <w:trPr>
          <w:gridAfter w:val="1"/>
          <w:wAfter w:w="16" w:type="dxa"/>
          <w:trHeight w:val="552"/>
        </w:trPr>
        <w:tc>
          <w:tcPr>
            <w:tcW w:w="525" w:type="dxa"/>
          </w:tcPr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26</w:t>
            </w:r>
          </w:p>
        </w:tc>
        <w:tc>
          <w:tcPr>
            <w:tcW w:w="1838" w:type="dxa"/>
            <w:gridSpan w:val="3"/>
          </w:tcPr>
          <w:p w:rsidR="00B97154" w:rsidRPr="00A95279" w:rsidRDefault="00B97154" w:rsidP="005F4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66" w:type="dxa"/>
            <w:gridSpan w:val="3"/>
          </w:tcPr>
          <w:p w:rsidR="00B97154" w:rsidRPr="00A95279" w:rsidRDefault="00B97154" w:rsidP="003E2639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Бег вперед с подскоком.</w:t>
            </w:r>
          </w:p>
          <w:p w:rsidR="00B97154" w:rsidRPr="00A95279" w:rsidRDefault="00B97154" w:rsidP="003E2639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gramStart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Тройные переступания с ноги на ногу (</w:t>
            </w:r>
            <w:proofErr w:type="spellStart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pasbalance</w:t>
            </w:r>
            <w:proofErr w:type="spellEnd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).</w:t>
            </w:r>
            <w:proofErr w:type="gramEnd"/>
          </w:p>
        </w:tc>
        <w:tc>
          <w:tcPr>
            <w:tcW w:w="1001" w:type="dxa"/>
            <w:gridSpan w:val="2"/>
          </w:tcPr>
          <w:p w:rsidR="00B97154" w:rsidRDefault="00B97154" w:rsidP="00670AF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  <w:p w:rsidR="00B97154" w:rsidRPr="00A95279" w:rsidRDefault="00B97154" w:rsidP="00670AF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002" w:type="dxa"/>
            <w:gridSpan w:val="2"/>
          </w:tcPr>
          <w:p w:rsidR="00B97154" w:rsidRPr="00A95279" w:rsidRDefault="00B97154" w:rsidP="003E2639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06.12.</w:t>
            </w:r>
          </w:p>
        </w:tc>
        <w:tc>
          <w:tcPr>
            <w:tcW w:w="1118" w:type="dxa"/>
          </w:tcPr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B97154" w:rsidRPr="00A95279" w:rsidTr="00F45684">
        <w:trPr>
          <w:gridAfter w:val="1"/>
          <w:wAfter w:w="16" w:type="dxa"/>
          <w:trHeight w:val="192"/>
        </w:trPr>
        <w:tc>
          <w:tcPr>
            <w:tcW w:w="525" w:type="dxa"/>
          </w:tcPr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27</w:t>
            </w:r>
          </w:p>
        </w:tc>
        <w:tc>
          <w:tcPr>
            <w:tcW w:w="1838" w:type="dxa"/>
            <w:gridSpan w:val="3"/>
          </w:tcPr>
          <w:p w:rsidR="00B97154" w:rsidRPr="00A95279" w:rsidRDefault="00B97154" w:rsidP="005F4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66" w:type="dxa"/>
            <w:gridSpan w:val="3"/>
          </w:tcPr>
          <w:p w:rsidR="00B97154" w:rsidRPr="00A95279" w:rsidRDefault="00B97154" w:rsidP="003E2639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Повороты внутрь и наружу (</w:t>
            </w:r>
            <w:proofErr w:type="spellStart"/>
            <w:r w:rsidRPr="00A95279">
              <w:rPr>
                <w:rFonts w:ascii="Times New Roman" w:hAnsi="Times New Roman"/>
                <w:sz w:val="24"/>
                <w:szCs w:val="24"/>
              </w:rPr>
              <w:t>endedan</w:t>
            </w:r>
            <w:proofErr w:type="spellEnd"/>
            <w:r w:rsidRPr="00A95279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spellStart"/>
            <w:r w:rsidRPr="00A95279">
              <w:rPr>
                <w:rFonts w:ascii="Times New Roman" w:hAnsi="Times New Roman"/>
                <w:sz w:val="24"/>
                <w:szCs w:val="24"/>
              </w:rPr>
              <w:t>endehors</w:t>
            </w:r>
            <w:proofErr w:type="spellEnd"/>
            <w:r w:rsidRPr="00A95279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1001" w:type="dxa"/>
            <w:gridSpan w:val="2"/>
          </w:tcPr>
          <w:p w:rsidR="00B97154" w:rsidRPr="00A95279" w:rsidRDefault="00B97154" w:rsidP="00670A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  <w:gridSpan w:val="2"/>
          </w:tcPr>
          <w:p w:rsidR="00B97154" w:rsidRPr="00A95279" w:rsidRDefault="00A064FF" w:rsidP="003E26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B97154" w:rsidRPr="00A95279">
              <w:rPr>
                <w:rFonts w:ascii="Times New Roman" w:hAnsi="Times New Roman"/>
                <w:sz w:val="24"/>
                <w:szCs w:val="24"/>
              </w:rPr>
              <w:t>.12.</w:t>
            </w:r>
          </w:p>
        </w:tc>
        <w:tc>
          <w:tcPr>
            <w:tcW w:w="1118" w:type="dxa"/>
          </w:tcPr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B97154" w:rsidRPr="00A95279" w:rsidTr="00F45684">
        <w:trPr>
          <w:gridAfter w:val="1"/>
          <w:wAfter w:w="16" w:type="dxa"/>
          <w:trHeight w:val="317"/>
        </w:trPr>
        <w:tc>
          <w:tcPr>
            <w:tcW w:w="525" w:type="dxa"/>
          </w:tcPr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838" w:type="dxa"/>
            <w:gridSpan w:val="3"/>
          </w:tcPr>
          <w:p w:rsidR="00B97154" w:rsidRPr="005430A7" w:rsidRDefault="00B97154" w:rsidP="005430A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5279">
              <w:rPr>
                <w:rFonts w:ascii="Times New Roman" w:hAnsi="Times New Roman"/>
                <w:b/>
                <w:sz w:val="24"/>
                <w:szCs w:val="24"/>
              </w:rPr>
              <w:t>Польск</w:t>
            </w:r>
            <w:r w:rsidR="005430A7">
              <w:rPr>
                <w:rFonts w:ascii="Times New Roman" w:hAnsi="Times New Roman"/>
                <w:b/>
                <w:sz w:val="24"/>
                <w:szCs w:val="24"/>
              </w:rPr>
              <w:t>ий сценический  танец ”Мазурка”</w:t>
            </w:r>
          </w:p>
        </w:tc>
        <w:tc>
          <w:tcPr>
            <w:tcW w:w="7366" w:type="dxa"/>
            <w:gridSpan w:val="3"/>
          </w:tcPr>
          <w:p w:rsidR="00B97154" w:rsidRPr="00A95279" w:rsidRDefault="00B97154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1" w:type="dxa"/>
            <w:gridSpan w:val="2"/>
          </w:tcPr>
          <w:p w:rsidR="00B97154" w:rsidRPr="00670AFF" w:rsidRDefault="00F45684" w:rsidP="00670A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A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  <w:gridSpan w:val="2"/>
          </w:tcPr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118" w:type="dxa"/>
          </w:tcPr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B97154" w:rsidRPr="00A95279" w:rsidTr="00F45684">
        <w:trPr>
          <w:gridAfter w:val="1"/>
          <w:wAfter w:w="16" w:type="dxa"/>
          <w:trHeight w:val="655"/>
        </w:trPr>
        <w:tc>
          <w:tcPr>
            <w:tcW w:w="525" w:type="dxa"/>
          </w:tcPr>
          <w:p w:rsidR="00B97154" w:rsidRDefault="00B97154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28</w:t>
            </w:r>
          </w:p>
        </w:tc>
        <w:tc>
          <w:tcPr>
            <w:tcW w:w="1838" w:type="dxa"/>
            <w:gridSpan w:val="3"/>
          </w:tcPr>
          <w:p w:rsidR="00B97154" w:rsidRPr="0054481D" w:rsidRDefault="0054481D" w:rsidP="005F4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54481D">
              <w:rPr>
                <w:rFonts w:ascii="Times New Roman" w:hAnsi="Times New Roman"/>
                <w:b/>
                <w:sz w:val="24"/>
                <w:szCs w:val="24"/>
              </w:rPr>
              <w:t>Элементы танца</w:t>
            </w:r>
          </w:p>
        </w:tc>
        <w:tc>
          <w:tcPr>
            <w:tcW w:w="7366" w:type="dxa"/>
            <w:gridSpan w:val="3"/>
          </w:tcPr>
          <w:p w:rsidR="00B97154" w:rsidRPr="00A95279" w:rsidRDefault="00B97154" w:rsidP="003E2639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Позиции и положения ног.</w:t>
            </w:r>
          </w:p>
          <w:p w:rsidR="00B97154" w:rsidRDefault="00B97154" w:rsidP="003E263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Положения рук в танце.</w:t>
            </w:r>
          </w:p>
        </w:tc>
        <w:tc>
          <w:tcPr>
            <w:tcW w:w="1001" w:type="dxa"/>
            <w:gridSpan w:val="2"/>
          </w:tcPr>
          <w:p w:rsidR="00B97154" w:rsidRPr="00670AFF" w:rsidRDefault="00F45684" w:rsidP="00670A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AFF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B97154" w:rsidRPr="00670AFF" w:rsidRDefault="00B97154" w:rsidP="00670A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gridSpan w:val="2"/>
          </w:tcPr>
          <w:p w:rsidR="00B97154" w:rsidRDefault="00B97154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13.12.</w:t>
            </w:r>
          </w:p>
        </w:tc>
        <w:tc>
          <w:tcPr>
            <w:tcW w:w="1118" w:type="dxa"/>
          </w:tcPr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B97154" w:rsidRPr="00A95279" w:rsidTr="00F45684">
        <w:trPr>
          <w:gridAfter w:val="1"/>
          <w:wAfter w:w="16" w:type="dxa"/>
          <w:trHeight w:val="272"/>
        </w:trPr>
        <w:tc>
          <w:tcPr>
            <w:tcW w:w="525" w:type="dxa"/>
          </w:tcPr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29</w:t>
            </w:r>
          </w:p>
        </w:tc>
        <w:tc>
          <w:tcPr>
            <w:tcW w:w="1838" w:type="dxa"/>
            <w:gridSpan w:val="3"/>
          </w:tcPr>
          <w:p w:rsidR="00B97154" w:rsidRPr="00A95279" w:rsidRDefault="00B97154" w:rsidP="005F4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66" w:type="dxa"/>
            <w:gridSpan w:val="3"/>
          </w:tcPr>
          <w:p w:rsidR="00B97154" w:rsidRPr="00A95279" w:rsidRDefault="00B97154" w:rsidP="003E2639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95279">
              <w:rPr>
                <w:rFonts w:ascii="Times New Roman" w:hAnsi="Times New Roman"/>
                <w:sz w:val="24"/>
                <w:szCs w:val="24"/>
              </w:rPr>
              <w:t>Волнообразное</w:t>
            </w:r>
            <w:proofErr w:type="gramEnd"/>
            <w:r w:rsidRPr="00A95279">
              <w:rPr>
                <w:rFonts w:ascii="Times New Roman" w:hAnsi="Times New Roman"/>
                <w:sz w:val="24"/>
                <w:szCs w:val="24"/>
              </w:rPr>
              <w:t xml:space="preserve"> движения руки.</w:t>
            </w:r>
          </w:p>
        </w:tc>
        <w:tc>
          <w:tcPr>
            <w:tcW w:w="1001" w:type="dxa"/>
            <w:gridSpan w:val="2"/>
          </w:tcPr>
          <w:p w:rsidR="00B97154" w:rsidRPr="00670AFF" w:rsidRDefault="00F45684" w:rsidP="00670A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A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  <w:gridSpan w:val="2"/>
          </w:tcPr>
          <w:p w:rsidR="00B97154" w:rsidRPr="00A95279" w:rsidRDefault="00A064FF" w:rsidP="003E26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B97154" w:rsidRPr="00A95279">
              <w:rPr>
                <w:rFonts w:ascii="Times New Roman" w:hAnsi="Times New Roman"/>
                <w:sz w:val="24"/>
                <w:szCs w:val="24"/>
              </w:rPr>
              <w:t>.12.</w:t>
            </w:r>
          </w:p>
        </w:tc>
        <w:tc>
          <w:tcPr>
            <w:tcW w:w="1118" w:type="dxa"/>
          </w:tcPr>
          <w:p w:rsidR="00B97154" w:rsidRPr="00A95279" w:rsidRDefault="00B97154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154" w:rsidRPr="00A95279" w:rsidTr="00F45684">
        <w:trPr>
          <w:gridAfter w:val="1"/>
          <w:wAfter w:w="16" w:type="dxa"/>
          <w:trHeight w:val="838"/>
        </w:trPr>
        <w:tc>
          <w:tcPr>
            <w:tcW w:w="525" w:type="dxa"/>
          </w:tcPr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30</w:t>
            </w:r>
          </w:p>
        </w:tc>
        <w:tc>
          <w:tcPr>
            <w:tcW w:w="1838" w:type="dxa"/>
            <w:gridSpan w:val="3"/>
          </w:tcPr>
          <w:p w:rsidR="00B97154" w:rsidRPr="00A95279" w:rsidRDefault="00B97154" w:rsidP="005F4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66" w:type="dxa"/>
            <w:gridSpan w:val="3"/>
          </w:tcPr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”Ключ”- удар каблуками</w:t>
            </w:r>
          </w:p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Шаг в сторону в полуприседании с последующими    двумя переступанием по 3-й свободной позиции (</w:t>
            </w:r>
            <w:proofErr w:type="spellStart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pasbaiance</w:t>
            </w:r>
            <w:proofErr w:type="spellEnd"/>
            <w:proofErr w:type="gramStart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 xml:space="preserve"> )</w:t>
            </w:r>
            <w:proofErr w:type="gramEnd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</w:tc>
        <w:tc>
          <w:tcPr>
            <w:tcW w:w="1001" w:type="dxa"/>
            <w:gridSpan w:val="2"/>
          </w:tcPr>
          <w:p w:rsidR="00B97154" w:rsidRPr="00670AFF" w:rsidRDefault="00F45684" w:rsidP="00670A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70AFF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002" w:type="dxa"/>
            <w:gridSpan w:val="2"/>
          </w:tcPr>
          <w:p w:rsidR="00B97154" w:rsidRPr="00A95279" w:rsidRDefault="00B97154" w:rsidP="003E2639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20.12.</w:t>
            </w:r>
          </w:p>
        </w:tc>
        <w:tc>
          <w:tcPr>
            <w:tcW w:w="1118" w:type="dxa"/>
          </w:tcPr>
          <w:p w:rsidR="00B97154" w:rsidRPr="00A95279" w:rsidRDefault="00B97154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154" w:rsidRPr="00A95279" w:rsidTr="00F45684">
        <w:trPr>
          <w:gridAfter w:val="1"/>
          <w:wAfter w:w="16" w:type="dxa"/>
          <w:trHeight w:val="532"/>
        </w:trPr>
        <w:tc>
          <w:tcPr>
            <w:tcW w:w="525" w:type="dxa"/>
          </w:tcPr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31</w:t>
            </w:r>
          </w:p>
        </w:tc>
        <w:tc>
          <w:tcPr>
            <w:tcW w:w="1838" w:type="dxa"/>
            <w:gridSpan w:val="3"/>
          </w:tcPr>
          <w:p w:rsidR="00B97154" w:rsidRPr="00A95279" w:rsidRDefault="00B97154" w:rsidP="005F4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66" w:type="dxa"/>
            <w:gridSpan w:val="3"/>
          </w:tcPr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”Голубец”</w:t>
            </w:r>
          </w:p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”Перебор”-3 переступания на месте по 1-й позиции.</w:t>
            </w:r>
          </w:p>
        </w:tc>
        <w:tc>
          <w:tcPr>
            <w:tcW w:w="1001" w:type="dxa"/>
            <w:gridSpan w:val="2"/>
          </w:tcPr>
          <w:p w:rsidR="00B97154" w:rsidRDefault="00F45684" w:rsidP="00670AF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  <w:p w:rsidR="00B97154" w:rsidRPr="00A95279" w:rsidRDefault="00B97154" w:rsidP="00670A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002" w:type="dxa"/>
            <w:gridSpan w:val="2"/>
          </w:tcPr>
          <w:p w:rsidR="00B97154" w:rsidRPr="00A95279" w:rsidRDefault="0019384B" w:rsidP="003E26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09.01</w:t>
            </w:r>
            <w:r w:rsidR="00B97154" w:rsidRPr="00A9527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8" w:type="dxa"/>
          </w:tcPr>
          <w:p w:rsidR="00B97154" w:rsidRPr="00A95279" w:rsidRDefault="00B97154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154" w:rsidRPr="00A95279" w:rsidTr="00F45684">
        <w:trPr>
          <w:gridAfter w:val="1"/>
          <w:wAfter w:w="16" w:type="dxa"/>
          <w:trHeight w:val="260"/>
        </w:trPr>
        <w:tc>
          <w:tcPr>
            <w:tcW w:w="525" w:type="dxa"/>
          </w:tcPr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32</w:t>
            </w:r>
          </w:p>
        </w:tc>
        <w:tc>
          <w:tcPr>
            <w:tcW w:w="1838" w:type="dxa"/>
            <w:gridSpan w:val="3"/>
          </w:tcPr>
          <w:p w:rsidR="00B97154" w:rsidRPr="00A95279" w:rsidRDefault="00B97154" w:rsidP="005F4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66" w:type="dxa"/>
            <w:gridSpan w:val="3"/>
          </w:tcPr>
          <w:p w:rsidR="00B97154" w:rsidRPr="00A95279" w:rsidRDefault="00B97154" w:rsidP="003E2639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 xml:space="preserve">Подготовка к самостоятельной работе.                   </w:t>
            </w:r>
          </w:p>
        </w:tc>
        <w:tc>
          <w:tcPr>
            <w:tcW w:w="1001" w:type="dxa"/>
            <w:gridSpan w:val="2"/>
          </w:tcPr>
          <w:p w:rsidR="00B97154" w:rsidRPr="00A95279" w:rsidRDefault="00F45684" w:rsidP="00670A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  <w:gridSpan w:val="2"/>
          </w:tcPr>
          <w:p w:rsidR="00B97154" w:rsidRPr="00A95279" w:rsidRDefault="00B97154" w:rsidP="003E2639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10.01.</w:t>
            </w:r>
          </w:p>
        </w:tc>
        <w:tc>
          <w:tcPr>
            <w:tcW w:w="1118" w:type="dxa"/>
          </w:tcPr>
          <w:p w:rsidR="00B97154" w:rsidRPr="00A95279" w:rsidRDefault="00B97154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154" w:rsidRPr="00A95279" w:rsidTr="00F45684">
        <w:trPr>
          <w:gridAfter w:val="1"/>
          <w:wAfter w:w="16" w:type="dxa"/>
          <w:trHeight w:val="295"/>
        </w:trPr>
        <w:tc>
          <w:tcPr>
            <w:tcW w:w="525" w:type="dxa"/>
          </w:tcPr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33</w:t>
            </w:r>
          </w:p>
        </w:tc>
        <w:tc>
          <w:tcPr>
            <w:tcW w:w="1838" w:type="dxa"/>
            <w:gridSpan w:val="3"/>
          </w:tcPr>
          <w:p w:rsidR="00B97154" w:rsidRPr="00A95279" w:rsidRDefault="00B97154" w:rsidP="005F4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66" w:type="dxa"/>
            <w:gridSpan w:val="3"/>
          </w:tcPr>
          <w:p w:rsidR="00B97154" w:rsidRPr="00A95279" w:rsidRDefault="00B97154" w:rsidP="003E2639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 xml:space="preserve">Форма итоговой работы.                                     </w:t>
            </w:r>
          </w:p>
        </w:tc>
        <w:tc>
          <w:tcPr>
            <w:tcW w:w="1001" w:type="dxa"/>
            <w:gridSpan w:val="2"/>
          </w:tcPr>
          <w:p w:rsidR="00B97154" w:rsidRPr="00A95279" w:rsidRDefault="00F45684" w:rsidP="00670A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  <w:gridSpan w:val="2"/>
          </w:tcPr>
          <w:p w:rsidR="00B97154" w:rsidRPr="00A95279" w:rsidRDefault="0019384B" w:rsidP="003E26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B97154" w:rsidRPr="00A95279">
              <w:rPr>
                <w:rFonts w:ascii="Times New Roman" w:hAnsi="Times New Roman"/>
                <w:sz w:val="24"/>
                <w:szCs w:val="24"/>
              </w:rPr>
              <w:t>.01.</w:t>
            </w:r>
          </w:p>
        </w:tc>
        <w:tc>
          <w:tcPr>
            <w:tcW w:w="1118" w:type="dxa"/>
          </w:tcPr>
          <w:p w:rsidR="00B97154" w:rsidRPr="00A95279" w:rsidRDefault="00B97154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154" w:rsidRPr="00A95279" w:rsidTr="00B97154">
        <w:trPr>
          <w:gridAfter w:val="1"/>
          <w:wAfter w:w="16" w:type="dxa"/>
          <w:trHeight w:val="396"/>
        </w:trPr>
        <w:tc>
          <w:tcPr>
            <w:tcW w:w="12850" w:type="dxa"/>
            <w:gridSpan w:val="12"/>
          </w:tcPr>
          <w:p w:rsidR="00B97154" w:rsidRPr="00A95279" w:rsidRDefault="00B97154" w:rsidP="003E26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b/>
                <w:sz w:val="24"/>
                <w:szCs w:val="24"/>
              </w:rPr>
              <w:t>4 год обучения</w:t>
            </w:r>
          </w:p>
        </w:tc>
      </w:tr>
      <w:tr w:rsidR="00B97154" w:rsidRPr="00A95279" w:rsidTr="00670AFF">
        <w:trPr>
          <w:gridAfter w:val="1"/>
          <w:wAfter w:w="16" w:type="dxa"/>
          <w:trHeight w:val="953"/>
        </w:trPr>
        <w:tc>
          <w:tcPr>
            <w:tcW w:w="533" w:type="dxa"/>
            <w:gridSpan w:val="2"/>
          </w:tcPr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830" w:type="dxa"/>
            <w:gridSpan w:val="2"/>
          </w:tcPr>
          <w:p w:rsidR="00B97154" w:rsidRPr="0054481D" w:rsidRDefault="0054481D" w:rsidP="0054481D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sz w:val="24"/>
                <w:szCs w:val="24"/>
              </w:rPr>
              <w:t>Русский народный таец.</w:t>
            </w:r>
          </w:p>
        </w:tc>
        <w:tc>
          <w:tcPr>
            <w:tcW w:w="7366" w:type="dxa"/>
            <w:gridSpan w:val="3"/>
          </w:tcPr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001" w:type="dxa"/>
            <w:gridSpan w:val="2"/>
          </w:tcPr>
          <w:p w:rsidR="00B97154" w:rsidRPr="00A95279" w:rsidRDefault="00B97154" w:rsidP="005F498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002" w:type="dxa"/>
            <w:gridSpan w:val="2"/>
          </w:tcPr>
          <w:p w:rsidR="00B97154" w:rsidRPr="00A95279" w:rsidRDefault="00B97154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8" w:type="dxa"/>
          </w:tcPr>
          <w:p w:rsidR="00B97154" w:rsidRPr="00A95279" w:rsidRDefault="00B97154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481D" w:rsidRPr="00A95279" w:rsidTr="00F45684">
        <w:trPr>
          <w:gridAfter w:val="1"/>
          <w:wAfter w:w="16" w:type="dxa"/>
          <w:trHeight w:val="551"/>
        </w:trPr>
        <w:tc>
          <w:tcPr>
            <w:tcW w:w="533" w:type="dxa"/>
            <w:gridSpan w:val="2"/>
          </w:tcPr>
          <w:p w:rsidR="0054481D" w:rsidRDefault="0054481D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34</w:t>
            </w:r>
          </w:p>
        </w:tc>
        <w:tc>
          <w:tcPr>
            <w:tcW w:w="1830" w:type="dxa"/>
            <w:gridSpan w:val="2"/>
          </w:tcPr>
          <w:p w:rsidR="0054481D" w:rsidRPr="00A95279" w:rsidRDefault="0054481D" w:rsidP="005F4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66" w:type="dxa"/>
            <w:gridSpan w:val="3"/>
          </w:tcPr>
          <w:p w:rsidR="0054481D" w:rsidRPr="00A95279" w:rsidRDefault="0054481D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Переборы (</w:t>
            </w:r>
            <w:proofErr w:type="spellStart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pasbourree</w:t>
            </w:r>
            <w:proofErr w:type="spellEnd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).</w:t>
            </w:r>
          </w:p>
          <w:p w:rsidR="0054481D" w:rsidRDefault="0054481D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”Ключ” дробный сложный.</w:t>
            </w:r>
          </w:p>
        </w:tc>
        <w:tc>
          <w:tcPr>
            <w:tcW w:w="1001" w:type="dxa"/>
            <w:gridSpan w:val="2"/>
          </w:tcPr>
          <w:p w:rsidR="0054481D" w:rsidRPr="00670AFF" w:rsidRDefault="00F45684" w:rsidP="00670AF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70AFF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  <w:p w:rsidR="0054481D" w:rsidRPr="00670AFF" w:rsidRDefault="0054481D" w:rsidP="00670A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002" w:type="dxa"/>
            <w:gridSpan w:val="2"/>
          </w:tcPr>
          <w:p w:rsidR="0054481D" w:rsidRDefault="0054481D" w:rsidP="003E2639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17.01.</w:t>
            </w:r>
          </w:p>
        </w:tc>
        <w:tc>
          <w:tcPr>
            <w:tcW w:w="1118" w:type="dxa"/>
          </w:tcPr>
          <w:p w:rsidR="0054481D" w:rsidRPr="00A95279" w:rsidRDefault="0054481D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154" w:rsidRPr="00A95279" w:rsidTr="00F45684">
        <w:trPr>
          <w:gridAfter w:val="1"/>
          <w:wAfter w:w="16" w:type="dxa"/>
          <w:trHeight w:val="273"/>
        </w:trPr>
        <w:tc>
          <w:tcPr>
            <w:tcW w:w="533" w:type="dxa"/>
            <w:gridSpan w:val="2"/>
          </w:tcPr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35</w:t>
            </w:r>
          </w:p>
        </w:tc>
        <w:tc>
          <w:tcPr>
            <w:tcW w:w="1830" w:type="dxa"/>
            <w:gridSpan w:val="2"/>
          </w:tcPr>
          <w:p w:rsidR="00B97154" w:rsidRPr="00A95279" w:rsidRDefault="00B97154" w:rsidP="005F4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66" w:type="dxa"/>
            <w:gridSpan w:val="3"/>
          </w:tcPr>
          <w:p w:rsidR="00B97154" w:rsidRPr="00A95279" w:rsidRDefault="00B97154" w:rsidP="003E2639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 xml:space="preserve">”Ключ” </w:t>
            </w:r>
            <w:proofErr w:type="spellStart"/>
            <w:r w:rsidRPr="00A95279">
              <w:rPr>
                <w:rFonts w:ascii="Times New Roman" w:hAnsi="Times New Roman"/>
                <w:sz w:val="24"/>
                <w:szCs w:val="24"/>
              </w:rPr>
              <w:t>хлопушечный</w:t>
            </w:r>
            <w:proofErr w:type="spellEnd"/>
            <w:r w:rsidRPr="00A9527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97154" w:rsidRPr="00A95279" w:rsidRDefault="00B97154" w:rsidP="003E2639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”Маятник” в поперечном движении.</w:t>
            </w:r>
          </w:p>
        </w:tc>
        <w:tc>
          <w:tcPr>
            <w:tcW w:w="1001" w:type="dxa"/>
            <w:gridSpan w:val="2"/>
          </w:tcPr>
          <w:p w:rsidR="00B97154" w:rsidRPr="00670AFF" w:rsidRDefault="00B97154" w:rsidP="00670A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7154" w:rsidRPr="00670AFF" w:rsidRDefault="00F45684" w:rsidP="00670A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A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  <w:gridSpan w:val="2"/>
          </w:tcPr>
          <w:p w:rsidR="00E51564" w:rsidRDefault="00E51564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97154" w:rsidRPr="00A95279" w:rsidRDefault="0019384B" w:rsidP="003E26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B97154" w:rsidRPr="00A95279">
              <w:rPr>
                <w:rFonts w:ascii="Times New Roman" w:hAnsi="Times New Roman"/>
                <w:sz w:val="24"/>
                <w:szCs w:val="24"/>
              </w:rPr>
              <w:t>.01.</w:t>
            </w:r>
          </w:p>
        </w:tc>
        <w:tc>
          <w:tcPr>
            <w:tcW w:w="1118" w:type="dxa"/>
          </w:tcPr>
          <w:p w:rsidR="00B97154" w:rsidRPr="00A95279" w:rsidRDefault="00B97154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154" w:rsidRPr="00A95279" w:rsidTr="00F45684">
        <w:trPr>
          <w:gridAfter w:val="1"/>
          <w:wAfter w:w="16" w:type="dxa"/>
          <w:trHeight w:val="562"/>
        </w:trPr>
        <w:tc>
          <w:tcPr>
            <w:tcW w:w="533" w:type="dxa"/>
            <w:gridSpan w:val="2"/>
          </w:tcPr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36</w:t>
            </w:r>
          </w:p>
        </w:tc>
        <w:tc>
          <w:tcPr>
            <w:tcW w:w="1830" w:type="dxa"/>
            <w:gridSpan w:val="2"/>
          </w:tcPr>
          <w:p w:rsidR="00B97154" w:rsidRPr="00A95279" w:rsidRDefault="00B97154" w:rsidP="005F4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66" w:type="dxa"/>
            <w:gridSpan w:val="3"/>
          </w:tcPr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 xml:space="preserve">«Голубцы» поджатыми ногами с переходом на </w:t>
            </w:r>
            <w:proofErr w:type="spellStart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полупальцы</w:t>
            </w:r>
            <w:proofErr w:type="spellEnd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”Веревочка”.</w:t>
            </w:r>
          </w:p>
        </w:tc>
        <w:tc>
          <w:tcPr>
            <w:tcW w:w="1001" w:type="dxa"/>
            <w:gridSpan w:val="2"/>
          </w:tcPr>
          <w:p w:rsidR="00B97154" w:rsidRPr="00670AFF" w:rsidRDefault="00B97154" w:rsidP="00670AF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B97154" w:rsidRPr="00670AFF" w:rsidRDefault="00F45684" w:rsidP="00670A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70AFF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002" w:type="dxa"/>
            <w:gridSpan w:val="2"/>
          </w:tcPr>
          <w:p w:rsidR="00E51564" w:rsidRDefault="00E51564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97154" w:rsidRPr="00A95279" w:rsidRDefault="00B97154" w:rsidP="003E2639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24.01.</w:t>
            </w:r>
          </w:p>
        </w:tc>
        <w:tc>
          <w:tcPr>
            <w:tcW w:w="1118" w:type="dxa"/>
          </w:tcPr>
          <w:p w:rsidR="00B97154" w:rsidRPr="00A95279" w:rsidRDefault="00B97154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154" w:rsidRPr="00A95279" w:rsidTr="005F2AE0">
        <w:trPr>
          <w:gridAfter w:val="1"/>
          <w:wAfter w:w="16" w:type="dxa"/>
          <w:trHeight w:val="653"/>
        </w:trPr>
        <w:tc>
          <w:tcPr>
            <w:tcW w:w="533" w:type="dxa"/>
            <w:gridSpan w:val="2"/>
          </w:tcPr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37</w:t>
            </w:r>
          </w:p>
        </w:tc>
        <w:tc>
          <w:tcPr>
            <w:tcW w:w="1830" w:type="dxa"/>
            <w:gridSpan w:val="2"/>
          </w:tcPr>
          <w:p w:rsidR="00B97154" w:rsidRPr="00A95279" w:rsidRDefault="00B97154" w:rsidP="005F4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84" w:type="dxa"/>
            <w:gridSpan w:val="4"/>
          </w:tcPr>
          <w:p w:rsidR="00B97154" w:rsidRPr="00670AFF" w:rsidRDefault="00B97154" w:rsidP="00670AF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670AFF">
              <w:rPr>
                <w:rFonts w:ascii="Times New Roman CYR" w:hAnsi="Times New Roman CYR" w:cs="Times New Roman CYR"/>
                <w:b/>
                <w:sz w:val="24"/>
                <w:szCs w:val="24"/>
              </w:rPr>
              <w:t>Три ”веревочки” и подскок с поджатыми ногами.</w:t>
            </w:r>
          </w:p>
          <w:p w:rsidR="00B97154" w:rsidRPr="00670AFF" w:rsidRDefault="00B97154" w:rsidP="00670AF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670AFF">
              <w:rPr>
                <w:rFonts w:ascii="Times New Roman CYR" w:hAnsi="Times New Roman CYR" w:cs="Times New Roman CYR"/>
                <w:b/>
                <w:sz w:val="24"/>
                <w:szCs w:val="24"/>
              </w:rPr>
              <w:t>Три дробные дорожки с заключительным ударом.</w:t>
            </w:r>
          </w:p>
        </w:tc>
        <w:tc>
          <w:tcPr>
            <w:tcW w:w="983" w:type="dxa"/>
          </w:tcPr>
          <w:p w:rsidR="00B97154" w:rsidRPr="00670AFF" w:rsidRDefault="00B97154" w:rsidP="00670AF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B97154" w:rsidRPr="00670AFF" w:rsidRDefault="00F45684" w:rsidP="00670A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70AFF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002" w:type="dxa"/>
            <w:gridSpan w:val="2"/>
          </w:tcPr>
          <w:p w:rsidR="00E51564" w:rsidRDefault="00E51564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97154" w:rsidRPr="00A95279" w:rsidRDefault="0019384B" w:rsidP="003E26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B97154" w:rsidRPr="00A95279">
              <w:rPr>
                <w:rFonts w:ascii="Times New Roman" w:hAnsi="Times New Roman"/>
                <w:sz w:val="24"/>
                <w:szCs w:val="24"/>
              </w:rPr>
              <w:t>.01.</w:t>
            </w:r>
          </w:p>
        </w:tc>
        <w:tc>
          <w:tcPr>
            <w:tcW w:w="1118" w:type="dxa"/>
          </w:tcPr>
          <w:p w:rsidR="00B97154" w:rsidRPr="00A95279" w:rsidRDefault="00B97154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154" w:rsidRPr="00A95279" w:rsidTr="005F2AE0">
        <w:trPr>
          <w:gridAfter w:val="1"/>
          <w:wAfter w:w="16" w:type="dxa"/>
          <w:trHeight w:val="679"/>
        </w:trPr>
        <w:tc>
          <w:tcPr>
            <w:tcW w:w="533" w:type="dxa"/>
            <w:gridSpan w:val="2"/>
          </w:tcPr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38</w:t>
            </w:r>
          </w:p>
        </w:tc>
        <w:tc>
          <w:tcPr>
            <w:tcW w:w="1830" w:type="dxa"/>
            <w:gridSpan w:val="2"/>
          </w:tcPr>
          <w:p w:rsidR="00B97154" w:rsidRPr="00A95279" w:rsidRDefault="00B97154" w:rsidP="005F4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84" w:type="dxa"/>
            <w:gridSpan w:val="4"/>
          </w:tcPr>
          <w:p w:rsidR="00B97154" w:rsidRPr="00670AFF" w:rsidRDefault="00B97154" w:rsidP="00670AF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670AFF">
              <w:rPr>
                <w:rFonts w:ascii="Times New Roman CYR" w:hAnsi="Times New Roman CYR" w:cs="Times New Roman CYR"/>
                <w:b/>
                <w:sz w:val="24"/>
                <w:szCs w:val="24"/>
              </w:rPr>
              <w:t>Поочередные выбрасывания ног перед собой и в стороны на каблук или на всю стопу.</w:t>
            </w:r>
          </w:p>
          <w:p w:rsidR="00B97154" w:rsidRPr="00670AFF" w:rsidRDefault="00B97154" w:rsidP="00670AF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670AFF">
              <w:rPr>
                <w:rFonts w:ascii="Times New Roman CYR" w:hAnsi="Times New Roman CYR" w:cs="Times New Roman CYR"/>
                <w:b/>
                <w:sz w:val="24"/>
                <w:szCs w:val="24"/>
              </w:rPr>
              <w:t>Присядки.</w:t>
            </w:r>
          </w:p>
        </w:tc>
        <w:tc>
          <w:tcPr>
            <w:tcW w:w="983" w:type="dxa"/>
          </w:tcPr>
          <w:p w:rsidR="00B97154" w:rsidRPr="00670AFF" w:rsidRDefault="00F45684" w:rsidP="00670AF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70AFF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  <w:p w:rsidR="00B97154" w:rsidRPr="00670AFF" w:rsidRDefault="00B97154" w:rsidP="00670A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002" w:type="dxa"/>
            <w:gridSpan w:val="2"/>
          </w:tcPr>
          <w:p w:rsidR="00B97154" w:rsidRPr="00A95279" w:rsidRDefault="009C6C2F" w:rsidP="003E26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31.01</w:t>
            </w:r>
            <w:r w:rsidR="00B97154" w:rsidRPr="00A9527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8" w:type="dxa"/>
          </w:tcPr>
          <w:p w:rsidR="00B97154" w:rsidRPr="00A95279" w:rsidRDefault="00B97154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154" w:rsidRPr="00A95279" w:rsidTr="005F2AE0">
        <w:trPr>
          <w:gridAfter w:val="1"/>
          <w:wAfter w:w="16" w:type="dxa"/>
          <w:trHeight w:val="251"/>
        </w:trPr>
        <w:tc>
          <w:tcPr>
            <w:tcW w:w="533" w:type="dxa"/>
            <w:gridSpan w:val="2"/>
          </w:tcPr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39</w:t>
            </w:r>
          </w:p>
        </w:tc>
        <w:tc>
          <w:tcPr>
            <w:tcW w:w="1830" w:type="dxa"/>
            <w:gridSpan w:val="2"/>
          </w:tcPr>
          <w:p w:rsidR="00B97154" w:rsidRPr="00A95279" w:rsidRDefault="00B97154" w:rsidP="005F4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84" w:type="dxa"/>
            <w:gridSpan w:val="4"/>
          </w:tcPr>
          <w:p w:rsidR="00B97154" w:rsidRPr="00670AFF" w:rsidRDefault="00B97154" w:rsidP="00670AFF">
            <w:pPr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670AFF">
              <w:rPr>
                <w:rFonts w:ascii="Times New Roman CYR" w:hAnsi="Times New Roman CYR" w:cs="Times New Roman CYR"/>
                <w:b/>
                <w:sz w:val="24"/>
                <w:szCs w:val="24"/>
              </w:rPr>
              <w:t>”Ползунок” вперед и в сторону на пол и на воздух.</w:t>
            </w:r>
          </w:p>
          <w:p w:rsidR="00B97154" w:rsidRPr="00670AFF" w:rsidRDefault="00B97154" w:rsidP="00670AFF">
            <w:pPr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670AFF">
              <w:rPr>
                <w:rFonts w:ascii="Times New Roman CYR" w:hAnsi="Times New Roman CYR" w:cs="Times New Roman CYR"/>
                <w:b/>
                <w:sz w:val="24"/>
                <w:szCs w:val="24"/>
              </w:rPr>
              <w:t>Прыжки:</w:t>
            </w:r>
          </w:p>
        </w:tc>
        <w:tc>
          <w:tcPr>
            <w:tcW w:w="983" w:type="dxa"/>
          </w:tcPr>
          <w:p w:rsidR="00B97154" w:rsidRPr="00670AFF" w:rsidRDefault="00F45684" w:rsidP="00670AF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70AFF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  <w:p w:rsidR="00B97154" w:rsidRPr="00670AFF" w:rsidRDefault="00B97154" w:rsidP="00670AFF">
            <w:pPr>
              <w:ind w:left="1195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002" w:type="dxa"/>
            <w:gridSpan w:val="2"/>
          </w:tcPr>
          <w:p w:rsidR="00B97154" w:rsidRPr="00A95279" w:rsidRDefault="009C6C2F" w:rsidP="003E26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B97154" w:rsidRPr="00A95279">
              <w:rPr>
                <w:rFonts w:ascii="Times New Roman" w:hAnsi="Times New Roman"/>
                <w:sz w:val="24"/>
                <w:szCs w:val="24"/>
              </w:rPr>
              <w:t>.02.</w:t>
            </w:r>
          </w:p>
        </w:tc>
        <w:tc>
          <w:tcPr>
            <w:tcW w:w="1118" w:type="dxa"/>
          </w:tcPr>
          <w:p w:rsidR="00B97154" w:rsidRPr="00A95279" w:rsidRDefault="00B97154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154" w:rsidRPr="00A95279" w:rsidTr="005F2AE0">
        <w:trPr>
          <w:gridAfter w:val="1"/>
          <w:wAfter w:w="16" w:type="dxa"/>
          <w:trHeight w:val="301"/>
        </w:trPr>
        <w:tc>
          <w:tcPr>
            <w:tcW w:w="533" w:type="dxa"/>
            <w:gridSpan w:val="2"/>
          </w:tcPr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830" w:type="dxa"/>
            <w:gridSpan w:val="2"/>
          </w:tcPr>
          <w:p w:rsidR="00B97154" w:rsidRPr="009209FD" w:rsidRDefault="009209FD" w:rsidP="009209FD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b/>
                <w:sz w:val="24"/>
                <w:szCs w:val="24"/>
              </w:rPr>
              <w:t xml:space="preserve">Молдавский народный танец                                                     </w:t>
            </w:r>
          </w:p>
        </w:tc>
        <w:tc>
          <w:tcPr>
            <w:tcW w:w="7384" w:type="dxa"/>
            <w:gridSpan w:val="4"/>
          </w:tcPr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983" w:type="dxa"/>
          </w:tcPr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002" w:type="dxa"/>
            <w:gridSpan w:val="2"/>
          </w:tcPr>
          <w:p w:rsidR="00B97154" w:rsidRPr="00A95279" w:rsidRDefault="00B97154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8" w:type="dxa"/>
          </w:tcPr>
          <w:p w:rsidR="00B97154" w:rsidRPr="00A95279" w:rsidRDefault="00B97154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481D" w:rsidRPr="00A95279" w:rsidTr="005F2AE0">
        <w:trPr>
          <w:gridAfter w:val="1"/>
          <w:wAfter w:w="16" w:type="dxa"/>
          <w:trHeight w:val="1101"/>
        </w:trPr>
        <w:tc>
          <w:tcPr>
            <w:tcW w:w="533" w:type="dxa"/>
            <w:gridSpan w:val="2"/>
          </w:tcPr>
          <w:p w:rsidR="0054481D" w:rsidRDefault="0054481D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40</w:t>
            </w:r>
          </w:p>
        </w:tc>
        <w:tc>
          <w:tcPr>
            <w:tcW w:w="1830" w:type="dxa"/>
            <w:gridSpan w:val="2"/>
          </w:tcPr>
          <w:p w:rsidR="0054481D" w:rsidRPr="00A95279" w:rsidRDefault="0054481D" w:rsidP="005F4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84" w:type="dxa"/>
            <w:gridSpan w:val="4"/>
          </w:tcPr>
          <w:p w:rsidR="0054481D" w:rsidRPr="00A95279" w:rsidRDefault="0054481D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 xml:space="preserve">Шаг в сторону с выносом другой ноги вверх на 300 в перекрещенное положение.             </w:t>
            </w:r>
          </w:p>
          <w:p w:rsidR="0054481D" w:rsidRDefault="0054481D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proofErr w:type="gramStart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Мелкие</w:t>
            </w:r>
            <w:proofErr w:type="gramEnd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 xml:space="preserve"> переступания на </w:t>
            </w:r>
            <w:proofErr w:type="spellStart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полупальцах</w:t>
            </w:r>
            <w:proofErr w:type="spellEnd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 xml:space="preserve"> на месте, вокруг себя и с продвижением в сторону.                             </w:t>
            </w:r>
          </w:p>
        </w:tc>
        <w:tc>
          <w:tcPr>
            <w:tcW w:w="983" w:type="dxa"/>
          </w:tcPr>
          <w:p w:rsidR="0054481D" w:rsidRPr="00A95279" w:rsidRDefault="00F45684" w:rsidP="00670A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002" w:type="dxa"/>
            <w:gridSpan w:val="2"/>
          </w:tcPr>
          <w:p w:rsidR="0054481D" w:rsidRDefault="009C6C2F" w:rsidP="003E26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54481D" w:rsidRPr="00A95279">
              <w:rPr>
                <w:rFonts w:ascii="Times New Roman" w:hAnsi="Times New Roman"/>
                <w:sz w:val="24"/>
                <w:szCs w:val="24"/>
              </w:rPr>
              <w:t>.02.</w:t>
            </w:r>
          </w:p>
        </w:tc>
        <w:tc>
          <w:tcPr>
            <w:tcW w:w="1118" w:type="dxa"/>
          </w:tcPr>
          <w:p w:rsidR="0054481D" w:rsidRPr="00A95279" w:rsidRDefault="0054481D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154" w:rsidRPr="00A95279" w:rsidTr="005F2AE0">
        <w:trPr>
          <w:gridAfter w:val="1"/>
          <w:wAfter w:w="16" w:type="dxa"/>
          <w:trHeight w:val="551"/>
        </w:trPr>
        <w:tc>
          <w:tcPr>
            <w:tcW w:w="533" w:type="dxa"/>
            <w:gridSpan w:val="2"/>
          </w:tcPr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41</w:t>
            </w:r>
          </w:p>
        </w:tc>
        <w:tc>
          <w:tcPr>
            <w:tcW w:w="1830" w:type="dxa"/>
            <w:gridSpan w:val="2"/>
          </w:tcPr>
          <w:p w:rsidR="00B97154" w:rsidRPr="00A95279" w:rsidRDefault="00B97154" w:rsidP="005F4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84" w:type="dxa"/>
            <w:gridSpan w:val="4"/>
          </w:tcPr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 xml:space="preserve">Шаг на ребро каблука с последующим соскоком.                                   </w:t>
            </w:r>
          </w:p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 xml:space="preserve">Вращение в паре внутрь и наружу на подскоках.                          </w:t>
            </w:r>
          </w:p>
        </w:tc>
        <w:tc>
          <w:tcPr>
            <w:tcW w:w="983" w:type="dxa"/>
          </w:tcPr>
          <w:p w:rsidR="00B97154" w:rsidRDefault="00F45684" w:rsidP="00670AF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  <w:p w:rsidR="00B97154" w:rsidRPr="00A95279" w:rsidRDefault="00B97154" w:rsidP="00670A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002" w:type="dxa"/>
            <w:gridSpan w:val="2"/>
          </w:tcPr>
          <w:p w:rsidR="00B97154" w:rsidRPr="00A95279" w:rsidRDefault="009C6C2F" w:rsidP="003E26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B97154" w:rsidRPr="00A95279">
              <w:rPr>
                <w:rFonts w:ascii="Times New Roman" w:hAnsi="Times New Roman"/>
                <w:sz w:val="24"/>
                <w:szCs w:val="24"/>
              </w:rPr>
              <w:t>.02.</w:t>
            </w:r>
          </w:p>
        </w:tc>
        <w:tc>
          <w:tcPr>
            <w:tcW w:w="1118" w:type="dxa"/>
          </w:tcPr>
          <w:p w:rsidR="00B97154" w:rsidRPr="00A95279" w:rsidRDefault="00B97154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154" w:rsidRPr="00A95279" w:rsidTr="005F2AE0">
        <w:trPr>
          <w:gridAfter w:val="1"/>
          <w:wAfter w:w="16" w:type="dxa"/>
          <w:trHeight w:val="393"/>
        </w:trPr>
        <w:tc>
          <w:tcPr>
            <w:tcW w:w="533" w:type="dxa"/>
            <w:gridSpan w:val="2"/>
          </w:tcPr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42</w:t>
            </w:r>
          </w:p>
        </w:tc>
        <w:tc>
          <w:tcPr>
            <w:tcW w:w="1830" w:type="dxa"/>
            <w:gridSpan w:val="2"/>
          </w:tcPr>
          <w:p w:rsidR="00B97154" w:rsidRPr="00A95279" w:rsidRDefault="00B97154" w:rsidP="005F4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84" w:type="dxa"/>
            <w:gridSpan w:val="4"/>
          </w:tcPr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Прыжок с поджатыми  ногами.</w:t>
            </w:r>
          </w:p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gramStart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”Ключ” молдавский (носок - каблук, носок – каблук разными ногами, соскок на две ноги и прыжок с поджатыми ногами.</w:t>
            </w:r>
            <w:proofErr w:type="gramEnd"/>
          </w:p>
        </w:tc>
        <w:tc>
          <w:tcPr>
            <w:tcW w:w="983" w:type="dxa"/>
          </w:tcPr>
          <w:p w:rsidR="00B97154" w:rsidRPr="00A95279" w:rsidRDefault="00F45684" w:rsidP="00670A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002" w:type="dxa"/>
            <w:gridSpan w:val="2"/>
          </w:tcPr>
          <w:p w:rsidR="00B97154" w:rsidRPr="00A95279" w:rsidRDefault="009C6C2F" w:rsidP="003E26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B97154" w:rsidRPr="00A95279">
              <w:rPr>
                <w:rFonts w:ascii="Times New Roman" w:hAnsi="Times New Roman"/>
                <w:sz w:val="24"/>
                <w:szCs w:val="24"/>
              </w:rPr>
              <w:t>.02.</w:t>
            </w:r>
          </w:p>
        </w:tc>
        <w:tc>
          <w:tcPr>
            <w:tcW w:w="1118" w:type="dxa"/>
          </w:tcPr>
          <w:p w:rsidR="00B97154" w:rsidRPr="00A95279" w:rsidRDefault="00B97154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154" w:rsidRPr="00A95279" w:rsidTr="005F2AE0">
        <w:trPr>
          <w:gridAfter w:val="1"/>
          <w:wAfter w:w="16" w:type="dxa"/>
          <w:trHeight w:val="560"/>
        </w:trPr>
        <w:tc>
          <w:tcPr>
            <w:tcW w:w="533" w:type="dxa"/>
            <w:gridSpan w:val="2"/>
          </w:tcPr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43</w:t>
            </w:r>
          </w:p>
        </w:tc>
        <w:tc>
          <w:tcPr>
            <w:tcW w:w="1830" w:type="dxa"/>
            <w:gridSpan w:val="2"/>
          </w:tcPr>
          <w:p w:rsidR="00B97154" w:rsidRPr="00A95279" w:rsidRDefault="00B97154" w:rsidP="005F4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84" w:type="dxa"/>
            <w:gridSpan w:val="4"/>
          </w:tcPr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Тройные переборы ногами.</w:t>
            </w:r>
          </w:p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Подъём девушки за талию на месте и с переносом.</w:t>
            </w:r>
          </w:p>
        </w:tc>
        <w:tc>
          <w:tcPr>
            <w:tcW w:w="983" w:type="dxa"/>
          </w:tcPr>
          <w:p w:rsidR="00B97154" w:rsidRDefault="00F45684" w:rsidP="00670AF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  <w:p w:rsidR="00B97154" w:rsidRPr="00A95279" w:rsidRDefault="00B97154" w:rsidP="00670A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002" w:type="dxa"/>
            <w:gridSpan w:val="2"/>
          </w:tcPr>
          <w:p w:rsidR="00B97154" w:rsidRPr="00A95279" w:rsidRDefault="009C6C2F" w:rsidP="003E26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B97154" w:rsidRPr="00A95279">
              <w:rPr>
                <w:rFonts w:ascii="Times New Roman" w:hAnsi="Times New Roman"/>
                <w:sz w:val="24"/>
                <w:szCs w:val="24"/>
              </w:rPr>
              <w:t>.02.</w:t>
            </w:r>
          </w:p>
        </w:tc>
        <w:tc>
          <w:tcPr>
            <w:tcW w:w="1118" w:type="dxa"/>
          </w:tcPr>
          <w:p w:rsidR="00B97154" w:rsidRPr="00A95279" w:rsidRDefault="00B97154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154" w:rsidRPr="00A95279" w:rsidTr="005F2AE0">
        <w:trPr>
          <w:gridAfter w:val="1"/>
          <w:wAfter w:w="16" w:type="dxa"/>
          <w:trHeight w:val="334"/>
        </w:trPr>
        <w:tc>
          <w:tcPr>
            <w:tcW w:w="533" w:type="dxa"/>
            <w:gridSpan w:val="2"/>
          </w:tcPr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0" w:type="dxa"/>
            <w:gridSpan w:val="2"/>
          </w:tcPr>
          <w:p w:rsidR="00B97154" w:rsidRPr="009209FD" w:rsidRDefault="009209FD" w:rsidP="009209F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5279">
              <w:rPr>
                <w:rFonts w:ascii="Times New Roman" w:hAnsi="Times New Roman"/>
                <w:b/>
                <w:sz w:val="24"/>
                <w:szCs w:val="24"/>
              </w:rPr>
              <w:t xml:space="preserve">Грузинский народный танец                                                   </w:t>
            </w:r>
          </w:p>
        </w:tc>
        <w:tc>
          <w:tcPr>
            <w:tcW w:w="7384" w:type="dxa"/>
            <w:gridSpan w:val="4"/>
          </w:tcPr>
          <w:p w:rsidR="00B97154" w:rsidRPr="00A95279" w:rsidRDefault="00B97154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3" w:type="dxa"/>
          </w:tcPr>
          <w:p w:rsidR="00B97154" w:rsidRPr="00A95279" w:rsidRDefault="00B97154" w:rsidP="00670A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gridSpan w:val="2"/>
          </w:tcPr>
          <w:p w:rsidR="00B97154" w:rsidRPr="00A95279" w:rsidRDefault="00B97154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8" w:type="dxa"/>
          </w:tcPr>
          <w:p w:rsidR="00B97154" w:rsidRPr="00A95279" w:rsidRDefault="00B97154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09FD" w:rsidRPr="00A95279" w:rsidTr="005F2AE0">
        <w:trPr>
          <w:gridAfter w:val="1"/>
          <w:wAfter w:w="16" w:type="dxa"/>
          <w:trHeight w:val="572"/>
        </w:trPr>
        <w:tc>
          <w:tcPr>
            <w:tcW w:w="533" w:type="dxa"/>
            <w:gridSpan w:val="2"/>
          </w:tcPr>
          <w:p w:rsidR="009209FD" w:rsidRDefault="009209FD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830" w:type="dxa"/>
            <w:gridSpan w:val="2"/>
          </w:tcPr>
          <w:p w:rsidR="009209FD" w:rsidRPr="009209FD" w:rsidRDefault="009209FD" w:rsidP="009209F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5279">
              <w:rPr>
                <w:rFonts w:ascii="Times New Roman" w:hAnsi="Times New Roman"/>
                <w:b/>
                <w:sz w:val="24"/>
                <w:szCs w:val="24"/>
              </w:rPr>
              <w:t>Элементы танца</w:t>
            </w:r>
          </w:p>
        </w:tc>
        <w:tc>
          <w:tcPr>
            <w:tcW w:w="7384" w:type="dxa"/>
            <w:gridSpan w:val="4"/>
          </w:tcPr>
          <w:p w:rsidR="009209FD" w:rsidRPr="00A95279" w:rsidRDefault="009209FD" w:rsidP="003E2639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Положения ног.</w:t>
            </w:r>
          </w:p>
          <w:p w:rsidR="009209FD" w:rsidRDefault="009209FD" w:rsidP="003E263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 xml:space="preserve">Положения рук.                             </w:t>
            </w:r>
          </w:p>
        </w:tc>
        <w:tc>
          <w:tcPr>
            <w:tcW w:w="983" w:type="dxa"/>
          </w:tcPr>
          <w:p w:rsidR="009209FD" w:rsidRDefault="009209FD" w:rsidP="00670A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209FD" w:rsidRDefault="00F45684" w:rsidP="00670A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  <w:gridSpan w:val="2"/>
          </w:tcPr>
          <w:p w:rsidR="00E51564" w:rsidRDefault="00E51564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209FD" w:rsidRDefault="009C6C2F" w:rsidP="003E26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9209FD" w:rsidRPr="00A95279">
              <w:rPr>
                <w:rFonts w:ascii="Times New Roman" w:hAnsi="Times New Roman"/>
                <w:sz w:val="24"/>
                <w:szCs w:val="24"/>
              </w:rPr>
              <w:t>.02.</w:t>
            </w:r>
          </w:p>
        </w:tc>
        <w:tc>
          <w:tcPr>
            <w:tcW w:w="1118" w:type="dxa"/>
          </w:tcPr>
          <w:p w:rsidR="009209FD" w:rsidRPr="00A95279" w:rsidRDefault="009209FD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154" w:rsidRPr="00A95279" w:rsidTr="005F2AE0">
        <w:trPr>
          <w:gridAfter w:val="1"/>
          <w:wAfter w:w="16" w:type="dxa"/>
          <w:trHeight w:val="917"/>
        </w:trPr>
        <w:tc>
          <w:tcPr>
            <w:tcW w:w="533" w:type="dxa"/>
            <w:gridSpan w:val="2"/>
          </w:tcPr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45</w:t>
            </w:r>
          </w:p>
        </w:tc>
        <w:tc>
          <w:tcPr>
            <w:tcW w:w="1830" w:type="dxa"/>
            <w:gridSpan w:val="2"/>
          </w:tcPr>
          <w:p w:rsidR="00B97154" w:rsidRPr="00A95279" w:rsidRDefault="00B97154" w:rsidP="005F4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84" w:type="dxa"/>
            <w:gridSpan w:val="4"/>
          </w:tcPr>
          <w:p w:rsidR="00B97154" w:rsidRDefault="00B97154" w:rsidP="003E2639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”</w:t>
            </w:r>
            <w:proofErr w:type="spellStart"/>
            <w:r w:rsidRPr="00A95279">
              <w:rPr>
                <w:rFonts w:ascii="Times New Roman" w:hAnsi="Times New Roman"/>
                <w:sz w:val="24"/>
                <w:szCs w:val="24"/>
              </w:rPr>
              <w:t>Хелсартави</w:t>
            </w:r>
            <w:proofErr w:type="spellEnd"/>
            <w:r w:rsidRPr="00A95279">
              <w:rPr>
                <w:rFonts w:ascii="Times New Roman" w:hAnsi="Times New Roman"/>
                <w:sz w:val="24"/>
                <w:szCs w:val="24"/>
              </w:rPr>
              <w:t>”- движения кисти руки (наружу, внутрь):</w:t>
            </w:r>
          </w:p>
          <w:p w:rsidR="00B97154" w:rsidRDefault="00B97154" w:rsidP="003E2639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A95279">
              <w:rPr>
                <w:rFonts w:ascii="Times New Roman" w:hAnsi="Times New Roman"/>
                <w:sz w:val="24"/>
                <w:szCs w:val="24"/>
              </w:rPr>
              <w:t>)н</w:t>
            </w:r>
            <w:proofErr w:type="gramEnd"/>
            <w:r w:rsidRPr="00A95279">
              <w:rPr>
                <w:rFonts w:ascii="Times New Roman" w:hAnsi="Times New Roman"/>
                <w:sz w:val="24"/>
                <w:szCs w:val="24"/>
              </w:rPr>
              <w:t>ебольшие повороты (женские).</w:t>
            </w:r>
          </w:p>
          <w:p w:rsidR="00B97154" w:rsidRPr="00A95279" w:rsidRDefault="00B97154" w:rsidP="003E2639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Start"/>
            <w:r w:rsidRPr="00A95279">
              <w:rPr>
                <w:rFonts w:ascii="Times New Roman" w:hAnsi="Times New Roman"/>
                <w:sz w:val="24"/>
                <w:szCs w:val="24"/>
              </w:rPr>
              <w:t>)п</w:t>
            </w:r>
            <w:proofErr w:type="gramEnd"/>
            <w:r w:rsidRPr="00A95279">
              <w:rPr>
                <w:rFonts w:ascii="Times New Roman" w:hAnsi="Times New Roman"/>
                <w:sz w:val="24"/>
                <w:szCs w:val="24"/>
              </w:rPr>
              <w:t xml:space="preserve">олные повороты в запястье (мужские).                                     </w:t>
            </w:r>
          </w:p>
        </w:tc>
        <w:tc>
          <w:tcPr>
            <w:tcW w:w="983" w:type="dxa"/>
          </w:tcPr>
          <w:p w:rsidR="00B97154" w:rsidRPr="00A95279" w:rsidRDefault="00F45684" w:rsidP="00670A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  <w:gridSpan w:val="2"/>
          </w:tcPr>
          <w:p w:rsidR="00B97154" w:rsidRPr="00A95279" w:rsidRDefault="009C6C2F" w:rsidP="003E26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B97154" w:rsidRPr="00A95279">
              <w:rPr>
                <w:rFonts w:ascii="Times New Roman" w:hAnsi="Times New Roman"/>
                <w:sz w:val="24"/>
                <w:szCs w:val="24"/>
              </w:rPr>
              <w:t>.02.</w:t>
            </w:r>
          </w:p>
        </w:tc>
        <w:tc>
          <w:tcPr>
            <w:tcW w:w="1118" w:type="dxa"/>
          </w:tcPr>
          <w:p w:rsidR="00B97154" w:rsidRPr="00A95279" w:rsidRDefault="00B97154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154" w:rsidRPr="00A95279" w:rsidTr="005F2AE0">
        <w:trPr>
          <w:gridAfter w:val="1"/>
          <w:wAfter w:w="16" w:type="dxa"/>
          <w:trHeight w:val="261"/>
        </w:trPr>
        <w:tc>
          <w:tcPr>
            <w:tcW w:w="533" w:type="dxa"/>
            <w:gridSpan w:val="2"/>
          </w:tcPr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46</w:t>
            </w:r>
          </w:p>
        </w:tc>
        <w:tc>
          <w:tcPr>
            <w:tcW w:w="1830" w:type="dxa"/>
            <w:gridSpan w:val="2"/>
          </w:tcPr>
          <w:p w:rsidR="00B97154" w:rsidRPr="00A95279" w:rsidRDefault="00B97154" w:rsidP="005F4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84" w:type="dxa"/>
            <w:gridSpan w:val="4"/>
          </w:tcPr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  <w:t>Движения рук.</w:t>
            </w:r>
          </w:p>
        </w:tc>
        <w:tc>
          <w:tcPr>
            <w:tcW w:w="983" w:type="dxa"/>
          </w:tcPr>
          <w:p w:rsidR="00B97154" w:rsidRPr="00A95279" w:rsidRDefault="00F45684" w:rsidP="00670A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  <w:t>1</w:t>
            </w:r>
          </w:p>
        </w:tc>
        <w:tc>
          <w:tcPr>
            <w:tcW w:w="1002" w:type="dxa"/>
            <w:gridSpan w:val="2"/>
          </w:tcPr>
          <w:p w:rsidR="00B97154" w:rsidRPr="00A95279" w:rsidRDefault="009C6C2F" w:rsidP="003E26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28.02</w:t>
            </w:r>
            <w:r w:rsidR="00B97154" w:rsidRPr="00A9527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8" w:type="dxa"/>
          </w:tcPr>
          <w:p w:rsidR="00B97154" w:rsidRPr="00A95279" w:rsidRDefault="00B97154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154" w:rsidRPr="00A95279" w:rsidTr="005F2AE0">
        <w:trPr>
          <w:gridAfter w:val="1"/>
          <w:wAfter w:w="16" w:type="dxa"/>
          <w:trHeight w:val="188"/>
        </w:trPr>
        <w:tc>
          <w:tcPr>
            <w:tcW w:w="533" w:type="dxa"/>
            <w:gridSpan w:val="2"/>
          </w:tcPr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47</w:t>
            </w:r>
          </w:p>
        </w:tc>
        <w:tc>
          <w:tcPr>
            <w:tcW w:w="1830" w:type="dxa"/>
            <w:gridSpan w:val="2"/>
          </w:tcPr>
          <w:p w:rsidR="00B97154" w:rsidRPr="00A95279" w:rsidRDefault="00B97154" w:rsidP="005F4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84" w:type="dxa"/>
            <w:gridSpan w:val="4"/>
          </w:tcPr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Ходы.</w:t>
            </w:r>
          </w:p>
        </w:tc>
        <w:tc>
          <w:tcPr>
            <w:tcW w:w="983" w:type="dxa"/>
          </w:tcPr>
          <w:p w:rsidR="00B97154" w:rsidRPr="00A95279" w:rsidRDefault="00F45684" w:rsidP="005F2A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002" w:type="dxa"/>
            <w:gridSpan w:val="2"/>
          </w:tcPr>
          <w:p w:rsidR="00B97154" w:rsidRPr="00A95279" w:rsidRDefault="009C6C2F" w:rsidP="003E26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B97154" w:rsidRPr="00A95279">
              <w:rPr>
                <w:rFonts w:ascii="Times New Roman" w:hAnsi="Times New Roman"/>
                <w:sz w:val="24"/>
                <w:szCs w:val="24"/>
              </w:rPr>
              <w:t>.03.</w:t>
            </w:r>
          </w:p>
        </w:tc>
        <w:tc>
          <w:tcPr>
            <w:tcW w:w="1118" w:type="dxa"/>
          </w:tcPr>
          <w:p w:rsidR="00B97154" w:rsidRPr="00A95279" w:rsidRDefault="00B97154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154" w:rsidRPr="00A95279" w:rsidTr="005F2AE0">
        <w:trPr>
          <w:gridAfter w:val="1"/>
          <w:wAfter w:w="16" w:type="dxa"/>
          <w:trHeight w:val="1246"/>
        </w:trPr>
        <w:tc>
          <w:tcPr>
            <w:tcW w:w="533" w:type="dxa"/>
            <w:gridSpan w:val="2"/>
          </w:tcPr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48</w:t>
            </w:r>
          </w:p>
        </w:tc>
        <w:tc>
          <w:tcPr>
            <w:tcW w:w="1830" w:type="dxa"/>
            <w:gridSpan w:val="2"/>
          </w:tcPr>
          <w:p w:rsidR="00B97154" w:rsidRPr="00A95279" w:rsidRDefault="00B97154" w:rsidP="005F4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84" w:type="dxa"/>
            <w:gridSpan w:val="4"/>
          </w:tcPr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”</w:t>
            </w:r>
            <w:proofErr w:type="spellStart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Гасма</w:t>
            </w:r>
            <w:proofErr w:type="spellEnd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”- скользящее движение ног:                                                                                                                                  а)</w:t>
            </w:r>
            <w:proofErr w:type="gramStart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”С</w:t>
            </w:r>
            <w:proofErr w:type="gramEnd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 xml:space="preserve">ада </w:t>
            </w:r>
            <w:proofErr w:type="spellStart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сриала</w:t>
            </w:r>
            <w:proofErr w:type="spellEnd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 xml:space="preserve">” – три поочередных скольжения вперед.                                                    </w:t>
            </w:r>
          </w:p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б</w:t>
            </w:r>
            <w:proofErr w:type="gramStart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)”</w:t>
            </w:r>
            <w:proofErr w:type="spellStart"/>
            <w:proofErr w:type="gramEnd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Сарули</w:t>
            </w:r>
            <w:proofErr w:type="spellEnd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 xml:space="preserve">” три поочередных скольжения с остановкой у носка другой ноги.                                            </w:t>
            </w:r>
          </w:p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в) ”</w:t>
            </w:r>
            <w:proofErr w:type="spellStart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Чакрули</w:t>
            </w:r>
            <w:proofErr w:type="spellEnd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 xml:space="preserve">” удар </w:t>
            </w:r>
            <w:proofErr w:type="spellStart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полупальцами</w:t>
            </w:r>
            <w:proofErr w:type="spellEnd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 xml:space="preserve"> одной ноги по 5-й прямой сзади и двумя проскальзыванием вперед поочередно.                                  </w:t>
            </w:r>
          </w:p>
        </w:tc>
        <w:tc>
          <w:tcPr>
            <w:tcW w:w="983" w:type="dxa"/>
          </w:tcPr>
          <w:p w:rsidR="00B97154" w:rsidRPr="00A95279" w:rsidRDefault="00E51564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     1</w:t>
            </w:r>
          </w:p>
        </w:tc>
        <w:tc>
          <w:tcPr>
            <w:tcW w:w="1002" w:type="dxa"/>
            <w:gridSpan w:val="2"/>
          </w:tcPr>
          <w:p w:rsidR="00B97154" w:rsidRPr="00A95279" w:rsidRDefault="009C6C2F" w:rsidP="003E26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B97154" w:rsidRPr="00A95279">
              <w:rPr>
                <w:rFonts w:ascii="Times New Roman" w:hAnsi="Times New Roman"/>
                <w:sz w:val="24"/>
                <w:szCs w:val="24"/>
              </w:rPr>
              <w:t>.03.</w:t>
            </w:r>
          </w:p>
        </w:tc>
        <w:tc>
          <w:tcPr>
            <w:tcW w:w="1118" w:type="dxa"/>
          </w:tcPr>
          <w:p w:rsidR="00B97154" w:rsidRPr="00A95279" w:rsidRDefault="00B97154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154" w:rsidRPr="00A95279" w:rsidTr="005F2AE0">
        <w:trPr>
          <w:trHeight w:val="181"/>
        </w:trPr>
        <w:tc>
          <w:tcPr>
            <w:tcW w:w="533" w:type="dxa"/>
            <w:gridSpan w:val="2"/>
          </w:tcPr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49</w:t>
            </w:r>
          </w:p>
        </w:tc>
        <w:tc>
          <w:tcPr>
            <w:tcW w:w="1830" w:type="dxa"/>
            <w:gridSpan w:val="2"/>
          </w:tcPr>
          <w:p w:rsidR="00B97154" w:rsidRPr="00A95279" w:rsidRDefault="00B97154" w:rsidP="005F4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84" w:type="dxa"/>
            <w:gridSpan w:val="4"/>
          </w:tcPr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«</w:t>
            </w:r>
            <w:proofErr w:type="spellStart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Чаквара</w:t>
            </w:r>
            <w:proofErr w:type="spellEnd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» - ударные движения ног (Мужские)</w:t>
            </w:r>
          </w:p>
        </w:tc>
        <w:tc>
          <w:tcPr>
            <w:tcW w:w="983" w:type="dxa"/>
          </w:tcPr>
          <w:p w:rsidR="00B97154" w:rsidRPr="00A95279" w:rsidRDefault="00F45684" w:rsidP="005F2A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002" w:type="dxa"/>
            <w:gridSpan w:val="2"/>
          </w:tcPr>
          <w:p w:rsidR="00B97154" w:rsidRPr="00A95279" w:rsidRDefault="009C6C2F" w:rsidP="003E26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B97154" w:rsidRPr="00A95279">
              <w:rPr>
                <w:rFonts w:ascii="Times New Roman" w:hAnsi="Times New Roman"/>
                <w:sz w:val="24"/>
                <w:szCs w:val="24"/>
              </w:rPr>
              <w:t>.03.</w:t>
            </w:r>
          </w:p>
        </w:tc>
        <w:tc>
          <w:tcPr>
            <w:tcW w:w="1134" w:type="dxa"/>
            <w:gridSpan w:val="2"/>
          </w:tcPr>
          <w:p w:rsidR="00B97154" w:rsidRPr="00A95279" w:rsidRDefault="00B97154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154" w:rsidRPr="00A95279" w:rsidTr="005F2AE0">
        <w:trPr>
          <w:trHeight w:val="297"/>
        </w:trPr>
        <w:tc>
          <w:tcPr>
            <w:tcW w:w="533" w:type="dxa"/>
            <w:gridSpan w:val="2"/>
          </w:tcPr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830" w:type="dxa"/>
            <w:gridSpan w:val="2"/>
          </w:tcPr>
          <w:p w:rsidR="00B97154" w:rsidRPr="009209FD" w:rsidRDefault="009209FD" w:rsidP="009209F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5279">
              <w:rPr>
                <w:rFonts w:ascii="Times New Roman" w:hAnsi="Times New Roman"/>
                <w:b/>
                <w:sz w:val="24"/>
                <w:szCs w:val="24"/>
              </w:rPr>
              <w:t>Поль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ский народный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танец.</w:t>
            </w:r>
          </w:p>
        </w:tc>
        <w:tc>
          <w:tcPr>
            <w:tcW w:w="7384" w:type="dxa"/>
            <w:gridSpan w:val="4"/>
          </w:tcPr>
          <w:p w:rsidR="00B97154" w:rsidRPr="00A95279" w:rsidRDefault="00B97154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3" w:type="dxa"/>
          </w:tcPr>
          <w:p w:rsidR="00B97154" w:rsidRPr="00A95279" w:rsidRDefault="00B97154" w:rsidP="005F49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gridSpan w:val="2"/>
          </w:tcPr>
          <w:p w:rsidR="00B97154" w:rsidRPr="00A95279" w:rsidRDefault="00B97154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97154" w:rsidRPr="00A95279" w:rsidRDefault="00B97154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09FD" w:rsidRPr="00A95279" w:rsidTr="005F2AE0">
        <w:trPr>
          <w:trHeight w:val="240"/>
        </w:trPr>
        <w:tc>
          <w:tcPr>
            <w:tcW w:w="533" w:type="dxa"/>
            <w:gridSpan w:val="2"/>
          </w:tcPr>
          <w:p w:rsidR="009209FD" w:rsidRDefault="009209FD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50</w:t>
            </w:r>
          </w:p>
        </w:tc>
        <w:tc>
          <w:tcPr>
            <w:tcW w:w="1830" w:type="dxa"/>
            <w:gridSpan w:val="2"/>
          </w:tcPr>
          <w:p w:rsidR="009209FD" w:rsidRPr="00A95279" w:rsidRDefault="009209FD" w:rsidP="005F4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84" w:type="dxa"/>
            <w:gridSpan w:val="4"/>
          </w:tcPr>
          <w:p w:rsidR="009209FD" w:rsidRDefault="009209FD" w:rsidP="003E263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Основной ход мазурки(</w:t>
            </w:r>
            <w:r w:rsidRPr="00A95279">
              <w:rPr>
                <w:rFonts w:ascii="Times New Roman" w:hAnsi="Times New Roman"/>
                <w:sz w:val="24"/>
                <w:szCs w:val="24"/>
                <w:lang w:val="en-US"/>
              </w:rPr>
              <w:t>pasgala</w:t>
            </w:r>
            <w:r w:rsidRPr="00A95279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983" w:type="dxa"/>
          </w:tcPr>
          <w:p w:rsidR="009209FD" w:rsidRDefault="00F45684" w:rsidP="005F2A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  <w:gridSpan w:val="2"/>
          </w:tcPr>
          <w:p w:rsidR="009209FD" w:rsidRDefault="009C6C2F" w:rsidP="003E26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9209FD" w:rsidRPr="00A95279">
              <w:rPr>
                <w:rFonts w:ascii="Times New Roman" w:hAnsi="Times New Roman"/>
                <w:sz w:val="24"/>
                <w:szCs w:val="24"/>
              </w:rPr>
              <w:t>.03.</w:t>
            </w:r>
          </w:p>
        </w:tc>
        <w:tc>
          <w:tcPr>
            <w:tcW w:w="1134" w:type="dxa"/>
            <w:gridSpan w:val="2"/>
          </w:tcPr>
          <w:p w:rsidR="009209FD" w:rsidRPr="00A95279" w:rsidRDefault="009209FD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154" w:rsidRPr="00A95279" w:rsidTr="005F2AE0">
        <w:trPr>
          <w:trHeight w:val="251"/>
        </w:trPr>
        <w:tc>
          <w:tcPr>
            <w:tcW w:w="533" w:type="dxa"/>
            <w:gridSpan w:val="2"/>
          </w:tcPr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51</w:t>
            </w:r>
          </w:p>
        </w:tc>
        <w:tc>
          <w:tcPr>
            <w:tcW w:w="1830" w:type="dxa"/>
            <w:gridSpan w:val="2"/>
          </w:tcPr>
          <w:p w:rsidR="00B97154" w:rsidRPr="00A95279" w:rsidRDefault="00B97154" w:rsidP="005F4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84" w:type="dxa"/>
            <w:gridSpan w:val="4"/>
          </w:tcPr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Легкий бег (</w:t>
            </w:r>
            <w:r w:rsidRPr="00A95279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 xml:space="preserve">pas </w:t>
            </w:r>
            <w:proofErr w:type="spellStart"/>
            <w:r w:rsidRPr="00A95279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>msarche</w:t>
            </w:r>
            <w:proofErr w:type="spellEnd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)</w:t>
            </w:r>
            <w:r w:rsidRPr="00A95279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>.</w:t>
            </w:r>
          </w:p>
        </w:tc>
        <w:tc>
          <w:tcPr>
            <w:tcW w:w="983" w:type="dxa"/>
          </w:tcPr>
          <w:p w:rsidR="00B97154" w:rsidRPr="00F45684" w:rsidRDefault="00F45684" w:rsidP="005F2A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002" w:type="dxa"/>
            <w:gridSpan w:val="2"/>
          </w:tcPr>
          <w:p w:rsidR="00B97154" w:rsidRPr="00A95279" w:rsidRDefault="009C6C2F" w:rsidP="003E26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B97154" w:rsidRPr="00A95279">
              <w:rPr>
                <w:rFonts w:ascii="Times New Roman" w:hAnsi="Times New Roman"/>
                <w:sz w:val="24"/>
                <w:szCs w:val="24"/>
              </w:rPr>
              <w:t>.03.</w:t>
            </w:r>
          </w:p>
        </w:tc>
        <w:tc>
          <w:tcPr>
            <w:tcW w:w="1134" w:type="dxa"/>
            <w:gridSpan w:val="2"/>
          </w:tcPr>
          <w:p w:rsidR="00B97154" w:rsidRPr="00A95279" w:rsidRDefault="00B97154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154" w:rsidRPr="00A95279" w:rsidTr="005F2AE0">
        <w:trPr>
          <w:trHeight w:val="270"/>
        </w:trPr>
        <w:tc>
          <w:tcPr>
            <w:tcW w:w="533" w:type="dxa"/>
            <w:gridSpan w:val="2"/>
          </w:tcPr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52</w:t>
            </w:r>
          </w:p>
        </w:tc>
        <w:tc>
          <w:tcPr>
            <w:tcW w:w="1830" w:type="dxa"/>
            <w:gridSpan w:val="2"/>
          </w:tcPr>
          <w:p w:rsidR="00B97154" w:rsidRPr="00A95279" w:rsidRDefault="00B97154" w:rsidP="005F4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84" w:type="dxa"/>
            <w:gridSpan w:val="4"/>
          </w:tcPr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«</w:t>
            </w:r>
            <w:proofErr w:type="spellStart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Отбияне</w:t>
            </w:r>
            <w:proofErr w:type="spellEnd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» - скольжение одной ногой с подбиванием её другой.</w:t>
            </w:r>
          </w:p>
        </w:tc>
        <w:tc>
          <w:tcPr>
            <w:tcW w:w="983" w:type="dxa"/>
          </w:tcPr>
          <w:p w:rsidR="00B97154" w:rsidRPr="00A95279" w:rsidRDefault="00F45684" w:rsidP="005F2A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002" w:type="dxa"/>
            <w:gridSpan w:val="2"/>
          </w:tcPr>
          <w:p w:rsidR="00B97154" w:rsidRPr="00A95279" w:rsidRDefault="00520763" w:rsidP="003E26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21.03</w:t>
            </w:r>
            <w:r w:rsidR="00B97154" w:rsidRPr="00A9527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</w:tcPr>
          <w:p w:rsidR="00B97154" w:rsidRPr="00A95279" w:rsidRDefault="00B97154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154" w:rsidRPr="00A95279" w:rsidTr="005F2AE0">
        <w:trPr>
          <w:trHeight w:val="291"/>
        </w:trPr>
        <w:tc>
          <w:tcPr>
            <w:tcW w:w="533" w:type="dxa"/>
            <w:gridSpan w:val="2"/>
          </w:tcPr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53</w:t>
            </w:r>
          </w:p>
        </w:tc>
        <w:tc>
          <w:tcPr>
            <w:tcW w:w="1830" w:type="dxa"/>
            <w:gridSpan w:val="2"/>
          </w:tcPr>
          <w:p w:rsidR="00B97154" w:rsidRPr="00A95279" w:rsidRDefault="00B97154" w:rsidP="005F4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84" w:type="dxa"/>
            <w:gridSpan w:val="4"/>
          </w:tcPr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«Голубец» - подбивание ноги подряд в сторону.</w:t>
            </w:r>
          </w:p>
        </w:tc>
        <w:tc>
          <w:tcPr>
            <w:tcW w:w="983" w:type="dxa"/>
          </w:tcPr>
          <w:p w:rsidR="00B97154" w:rsidRPr="00A95279" w:rsidRDefault="00F45684" w:rsidP="005F2A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002" w:type="dxa"/>
            <w:gridSpan w:val="2"/>
          </w:tcPr>
          <w:p w:rsidR="00B97154" w:rsidRPr="00A95279" w:rsidRDefault="00520763" w:rsidP="003E26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="0019384B">
              <w:rPr>
                <w:rFonts w:ascii="Times New Roman" w:hAnsi="Times New Roman"/>
                <w:sz w:val="24"/>
                <w:szCs w:val="24"/>
              </w:rPr>
              <w:t>.04</w:t>
            </w:r>
            <w:r w:rsidR="00B97154" w:rsidRPr="00A9527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</w:tcPr>
          <w:p w:rsidR="00B97154" w:rsidRPr="00A95279" w:rsidRDefault="00B97154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154" w:rsidRPr="00A95279" w:rsidTr="005F2AE0">
        <w:trPr>
          <w:trHeight w:val="276"/>
        </w:trPr>
        <w:tc>
          <w:tcPr>
            <w:tcW w:w="533" w:type="dxa"/>
            <w:gridSpan w:val="2"/>
          </w:tcPr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54</w:t>
            </w:r>
          </w:p>
        </w:tc>
        <w:tc>
          <w:tcPr>
            <w:tcW w:w="1830" w:type="dxa"/>
            <w:gridSpan w:val="2"/>
          </w:tcPr>
          <w:p w:rsidR="00B97154" w:rsidRPr="00A95279" w:rsidRDefault="00B97154" w:rsidP="005F4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84" w:type="dxa"/>
            <w:gridSpan w:val="4"/>
          </w:tcPr>
          <w:p w:rsidR="00B97154" w:rsidRPr="00A95279" w:rsidRDefault="00B97154" w:rsidP="003E2639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Подготовка к парному вращению.</w:t>
            </w:r>
          </w:p>
        </w:tc>
        <w:tc>
          <w:tcPr>
            <w:tcW w:w="983" w:type="dxa"/>
          </w:tcPr>
          <w:p w:rsidR="00B97154" w:rsidRPr="00A95279" w:rsidRDefault="00F45684" w:rsidP="005F2AE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002" w:type="dxa"/>
            <w:gridSpan w:val="2"/>
          </w:tcPr>
          <w:p w:rsidR="00B97154" w:rsidRPr="00A95279" w:rsidRDefault="00520763" w:rsidP="003E26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="00B97154" w:rsidRPr="00A95279">
              <w:rPr>
                <w:rFonts w:ascii="Times New Roman" w:hAnsi="Times New Roman"/>
                <w:sz w:val="24"/>
                <w:szCs w:val="24"/>
              </w:rPr>
              <w:t>.04.</w:t>
            </w:r>
          </w:p>
        </w:tc>
        <w:tc>
          <w:tcPr>
            <w:tcW w:w="1134" w:type="dxa"/>
            <w:gridSpan w:val="2"/>
          </w:tcPr>
          <w:p w:rsidR="00B97154" w:rsidRPr="00A95279" w:rsidRDefault="00B97154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154" w:rsidRPr="00A95279" w:rsidTr="005F2AE0">
        <w:trPr>
          <w:trHeight w:val="276"/>
        </w:trPr>
        <w:tc>
          <w:tcPr>
            <w:tcW w:w="533" w:type="dxa"/>
            <w:gridSpan w:val="2"/>
          </w:tcPr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55</w:t>
            </w:r>
          </w:p>
        </w:tc>
        <w:tc>
          <w:tcPr>
            <w:tcW w:w="1830" w:type="dxa"/>
            <w:gridSpan w:val="2"/>
          </w:tcPr>
          <w:p w:rsidR="00B97154" w:rsidRPr="00A95279" w:rsidRDefault="00B97154" w:rsidP="005F4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84" w:type="dxa"/>
            <w:gridSpan w:val="4"/>
          </w:tcPr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Уступающий переход (</w:t>
            </w:r>
            <w:r w:rsidRPr="00A95279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>dosados</w:t>
            </w: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) на различных движениях.</w:t>
            </w:r>
          </w:p>
        </w:tc>
        <w:tc>
          <w:tcPr>
            <w:tcW w:w="983" w:type="dxa"/>
          </w:tcPr>
          <w:p w:rsidR="00B97154" w:rsidRPr="00A95279" w:rsidRDefault="00F45684" w:rsidP="005F2A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002" w:type="dxa"/>
            <w:gridSpan w:val="2"/>
          </w:tcPr>
          <w:p w:rsidR="00B97154" w:rsidRPr="00A95279" w:rsidRDefault="00520763" w:rsidP="003E26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B97154" w:rsidRPr="00A95279">
              <w:rPr>
                <w:rFonts w:ascii="Times New Roman" w:hAnsi="Times New Roman"/>
                <w:sz w:val="24"/>
                <w:szCs w:val="24"/>
              </w:rPr>
              <w:t>.04.</w:t>
            </w:r>
          </w:p>
        </w:tc>
        <w:tc>
          <w:tcPr>
            <w:tcW w:w="1134" w:type="dxa"/>
            <w:gridSpan w:val="2"/>
          </w:tcPr>
          <w:p w:rsidR="00B97154" w:rsidRPr="00A95279" w:rsidRDefault="00B97154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154" w:rsidRPr="00A95279" w:rsidTr="005F2AE0">
        <w:trPr>
          <w:trHeight w:val="343"/>
        </w:trPr>
        <w:tc>
          <w:tcPr>
            <w:tcW w:w="533" w:type="dxa"/>
            <w:gridSpan w:val="2"/>
          </w:tcPr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56</w:t>
            </w:r>
          </w:p>
        </w:tc>
        <w:tc>
          <w:tcPr>
            <w:tcW w:w="1830" w:type="dxa"/>
            <w:gridSpan w:val="2"/>
          </w:tcPr>
          <w:p w:rsidR="00B97154" w:rsidRPr="00A95279" w:rsidRDefault="00B97154" w:rsidP="005F4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84" w:type="dxa"/>
            <w:gridSpan w:val="4"/>
          </w:tcPr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Опускание  на колено.</w:t>
            </w:r>
          </w:p>
        </w:tc>
        <w:tc>
          <w:tcPr>
            <w:tcW w:w="983" w:type="dxa"/>
          </w:tcPr>
          <w:p w:rsidR="00B97154" w:rsidRPr="00A95279" w:rsidRDefault="00F45684" w:rsidP="005F2A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002" w:type="dxa"/>
            <w:gridSpan w:val="2"/>
          </w:tcPr>
          <w:p w:rsidR="00B97154" w:rsidRPr="00A95279" w:rsidRDefault="00520763" w:rsidP="003E26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B97154" w:rsidRPr="00A95279">
              <w:rPr>
                <w:rFonts w:ascii="Times New Roman" w:hAnsi="Times New Roman"/>
                <w:sz w:val="24"/>
                <w:szCs w:val="24"/>
              </w:rPr>
              <w:t>.04.</w:t>
            </w:r>
          </w:p>
        </w:tc>
        <w:tc>
          <w:tcPr>
            <w:tcW w:w="1134" w:type="dxa"/>
            <w:gridSpan w:val="2"/>
          </w:tcPr>
          <w:p w:rsidR="00B97154" w:rsidRPr="00A95279" w:rsidRDefault="00B97154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154" w:rsidRPr="00A95279" w:rsidTr="005F2AE0">
        <w:trPr>
          <w:trHeight w:val="379"/>
        </w:trPr>
        <w:tc>
          <w:tcPr>
            <w:tcW w:w="533" w:type="dxa"/>
            <w:gridSpan w:val="2"/>
          </w:tcPr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57</w:t>
            </w:r>
          </w:p>
        </w:tc>
        <w:tc>
          <w:tcPr>
            <w:tcW w:w="1830" w:type="dxa"/>
            <w:gridSpan w:val="2"/>
          </w:tcPr>
          <w:p w:rsidR="00B97154" w:rsidRPr="00A95279" w:rsidRDefault="00B97154" w:rsidP="005F4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84" w:type="dxa"/>
            <w:gridSpan w:val="4"/>
          </w:tcPr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Обвод девушки за руку.</w:t>
            </w:r>
          </w:p>
        </w:tc>
        <w:tc>
          <w:tcPr>
            <w:tcW w:w="983" w:type="dxa"/>
          </w:tcPr>
          <w:p w:rsidR="00B97154" w:rsidRPr="00A95279" w:rsidRDefault="00F45684" w:rsidP="005F2A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002" w:type="dxa"/>
            <w:gridSpan w:val="2"/>
          </w:tcPr>
          <w:p w:rsidR="00B97154" w:rsidRPr="00A95279" w:rsidRDefault="00520763" w:rsidP="003E26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B97154" w:rsidRPr="00A95279">
              <w:rPr>
                <w:rFonts w:ascii="Times New Roman" w:hAnsi="Times New Roman"/>
                <w:sz w:val="24"/>
                <w:szCs w:val="24"/>
              </w:rPr>
              <w:t>.04.</w:t>
            </w:r>
          </w:p>
        </w:tc>
        <w:tc>
          <w:tcPr>
            <w:tcW w:w="1134" w:type="dxa"/>
            <w:gridSpan w:val="2"/>
          </w:tcPr>
          <w:p w:rsidR="00B97154" w:rsidRPr="00A95279" w:rsidRDefault="00B97154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154" w:rsidRPr="00A95279" w:rsidTr="005F2AE0">
        <w:trPr>
          <w:trHeight w:val="387"/>
        </w:trPr>
        <w:tc>
          <w:tcPr>
            <w:tcW w:w="533" w:type="dxa"/>
            <w:gridSpan w:val="2"/>
          </w:tcPr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58</w:t>
            </w:r>
          </w:p>
        </w:tc>
        <w:tc>
          <w:tcPr>
            <w:tcW w:w="1830" w:type="dxa"/>
            <w:gridSpan w:val="2"/>
          </w:tcPr>
          <w:p w:rsidR="00B97154" w:rsidRPr="00A95279" w:rsidRDefault="00B97154" w:rsidP="005F4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84" w:type="dxa"/>
            <w:gridSpan w:val="4"/>
          </w:tcPr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Врещение</w:t>
            </w:r>
            <w:proofErr w:type="spellEnd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 xml:space="preserve"> в паре внутрь (</w:t>
            </w:r>
            <w:proofErr w:type="spellStart"/>
            <w:r w:rsidRPr="00A95279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>endedan</w:t>
            </w:r>
            <w:proofErr w:type="spellEnd"/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).</w:t>
            </w:r>
          </w:p>
        </w:tc>
        <w:tc>
          <w:tcPr>
            <w:tcW w:w="983" w:type="dxa"/>
          </w:tcPr>
          <w:p w:rsidR="00B97154" w:rsidRPr="00A95279" w:rsidRDefault="00F45684" w:rsidP="005F2A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002" w:type="dxa"/>
            <w:gridSpan w:val="2"/>
          </w:tcPr>
          <w:p w:rsidR="00B97154" w:rsidRPr="00A95279" w:rsidRDefault="00520763" w:rsidP="003E26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B97154" w:rsidRPr="00A95279">
              <w:rPr>
                <w:rFonts w:ascii="Times New Roman" w:hAnsi="Times New Roman"/>
                <w:sz w:val="24"/>
                <w:szCs w:val="24"/>
              </w:rPr>
              <w:t>.04.</w:t>
            </w:r>
          </w:p>
        </w:tc>
        <w:tc>
          <w:tcPr>
            <w:tcW w:w="1134" w:type="dxa"/>
            <w:gridSpan w:val="2"/>
          </w:tcPr>
          <w:p w:rsidR="00B97154" w:rsidRPr="00A95279" w:rsidRDefault="00B97154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154" w:rsidRPr="00A95279" w:rsidTr="005F2AE0">
        <w:trPr>
          <w:trHeight w:val="309"/>
        </w:trPr>
        <w:tc>
          <w:tcPr>
            <w:tcW w:w="533" w:type="dxa"/>
            <w:gridSpan w:val="2"/>
          </w:tcPr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59</w:t>
            </w:r>
          </w:p>
        </w:tc>
        <w:tc>
          <w:tcPr>
            <w:tcW w:w="1830" w:type="dxa"/>
            <w:gridSpan w:val="2"/>
          </w:tcPr>
          <w:p w:rsidR="00B97154" w:rsidRPr="00A95279" w:rsidRDefault="00B97154" w:rsidP="005F4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84" w:type="dxa"/>
            <w:gridSpan w:val="4"/>
          </w:tcPr>
          <w:p w:rsidR="00B97154" w:rsidRPr="00A95279" w:rsidRDefault="00B97154" w:rsidP="003E2639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«Кабриоль» в сторону 45</w:t>
            </w:r>
            <w:r w:rsidRPr="00A95279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A95279">
              <w:rPr>
                <w:rFonts w:ascii="Times New Roman" w:hAnsi="Times New Roman"/>
                <w:sz w:val="24"/>
                <w:szCs w:val="24"/>
              </w:rPr>
              <w:t xml:space="preserve"> в прямом положении.</w:t>
            </w:r>
          </w:p>
        </w:tc>
        <w:tc>
          <w:tcPr>
            <w:tcW w:w="983" w:type="dxa"/>
          </w:tcPr>
          <w:p w:rsidR="00B97154" w:rsidRPr="00A95279" w:rsidRDefault="00F45684" w:rsidP="005F2A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  <w:gridSpan w:val="2"/>
          </w:tcPr>
          <w:p w:rsidR="00B97154" w:rsidRPr="00A95279" w:rsidRDefault="00520763" w:rsidP="003E26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B97154" w:rsidRPr="00A95279">
              <w:rPr>
                <w:rFonts w:ascii="Times New Roman" w:hAnsi="Times New Roman"/>
                <w:sz w:val="24"/>
                <w:szCs w:val="24"/>
              </w:rPr>
              <w:t>.04.</w:t>
            </w:r>
          </w:p>
        </w:tc>
        <w:tc>
          <w:tcPr>
            <w:tcW w:w="1134" w:type="dxa"/>
            <w:gridSpan w:val="2"/>
          </w:tcPr>
          <w:p w:rsidR="00B97154" w:rsidRPr="00A95279" w:rsidRDefault="00B97154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154" w:rsidRPr="00A95279" w:rsidTr="005F2AE0">
        <w:trPr>
          <w:trHeight w:val="261"/>
        </w:trPr>
        <w:tc>
          <w:tcPr>
            <w:tcW w:w="533" w:type="dxa"/>
            <w:gridSpan w:val="2"/>
          </w:tcPr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60</w:t>
            </w:r>
          </w:p>
        </w:tc>
        <w:tc>
          <w:tcPr>
            <w:tcW w:w="1830" w:type="dxa"/>
            <w:gridSpan w:val="2"/>
          </w:tcPr>
          <w:p w:rsidR="00B97154" w:rsidRPr="00A95279" w:rsidRDefault="00B97154" w:rsidP="005F4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84" w:type="dxa"/>
            <w:gridSpan w:val="4"/>
          </w:tcPr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  <w:t>“Обертас” – растяжка назад в полном приседании (мужское).</w:t>
            </w:r>
          </w:p>
        </w:tc>
        <w:tc>
          <w:tcPr>
            <w:tcW w:w="983" w:type="dxa"/>
          </w:tcPr>
          <w:p w:rsidR="00B97154" w:rsidRPr="00A95279" w:rsidRDefault="00F45684" w:rsidP="005F2A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  <w:t>1</w:t>
            </w:r>
          </w:p>
        </w:tc>
        <w:tc>
          <w:tcPr>
            <w:tcW w:w="1002" w:type="dxa"/>
            <w:gridSpan w:val="2"/>
          </w:tcPr>
          <w:p w:rsidR="00B97154" w:rsidRPr="00A95279" w:rsidRDefault="00520763" w:rsidP="003E26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25.04</w:t>
            </w:r>
            <w:r w:rsidR="00B97154" w:rsidRPr="00A9527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</w:tcPr>
          <w:p w:rsidR="00B97154" w:rsidRPr="00A95279" w:rsidRDefault="00B97154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154" w:rsidRPr="00A95279" w:rsidTr="005F2AE0">
        <w:trPr>
          <w:trHeight w:hRule="exact" w:val="215"/>
        </w:trPr>
        <w:tc>
          <w:tcPr>
            <w:tcW w:w="533" w:type="dxa"/>
            <w:gridSpan w:val="2"/>
          </w:tcPr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61</w:t>
            </w:r>
          </w:p>
        </w:tc>
        <w:tc>
          <w:tcPr>
            <w:tcW w:w="1830" w:type="dxa"/>
            <w:gridSpan w:val="2"/>
          </w:tcPr>
          <w:p w:rsidR="00B97154" w:rsidRPr="00A95279" w:rsidRDefault="00B97154" w:rsidP="005F4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84" w:type="dxa"/>
            <w:gridSpan w:val="4"/>
          </w:tcPr>
          <w:p w:rsidR="00B97154" w:rsidRDefault="00B97154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Заключение простое и двойное.</w:t>
            </w:r>
          </w:p>
          <w:p w:rsidR="00E51564" w:rsidRDefault="00E51564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E51564" w:rsidRDefault="00E51564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E51564" w:rsidRDefault="00E51564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E51564" w:rsidRPr="00A95279" w:rsidRDefault="00E51564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983" w:type="dxa"/>
          </w:tcPr>
          <w:p w:rsidR="00B97154" w:rsidRPr="005F2AE0" w:rsidRDefault="00F45684" w:rsidP="005F2A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AE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  <w:gridSpan w:val="2"/>
          </w:tcPr>
          <w:p w:rsidR="00B97154" w:rsidRDefault="00520763" w:rsidP="003E26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="009C6C2F">
              <w:rPr>
                <w:rFonts w:ascii="Times New Roman" w:hAnsi="Times New Roman"/>
                <w:sz w:val="24"/>
                <w:szCs w:val="24"/>
              </w:rPr>
              <w:t>.05</w:t>
            </w:r>
            <w:r w:rsidR="00B97154" w:rsidRPr="00A9527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51564" w:rsidRDefault="00E51564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51564" w:rsidRDefault="00E51564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51564" w:rsidRDefault="00E51564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51564" w:rsidRDefault="00E51564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51564" w:rsidRPr="00A95279" w:rsidRDefault="00E51564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97154" w:rsidRPr="00A95279" w:rsidRDefault="00B97154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154" w:rsidRPr="00A95279" w:rsidTr="005F2AE0">
        <w:trPr>
          <w:trHeight w:val="281"/>
        </w:trPr>
        <w:tc>
          <w:tcPr>
            <w:tcW w:w="533" w:type="dxa"/>
            <w:gridSpan w:val="2"/>
          </w:tcPr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0" w:type="dxa"/>
            <w:gridSpan w:val="2"/>
          </w:tcPr>
          <w:p w:rsidR="00B97154" w:rsidRPr="009209FD" w:rsidRDefault="009209FD" w:rsidP="009209F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Техника прыжков и вращений</w:t>
            </w:r>
          </w:p>
        </w:tc>
        <w:tc>
          <w:tcPr>
            <w:tcW w:w="7384" w:type="dxa"/>
            <w:gridSpan w:val="4"/>
          </w:tcPr>
          <w:p w:rsidR="00B97154" w:rsidRPr="00A95279" w:rsidRDefault="00B97154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3" w:type="dxa"/>
          </w:tcPr>
          <w:p w:rsidR="00B97154" w:rsidRPr="00A95279" w:rsidRDefault="00B97154" w:rsidP="005F49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gridSpan w:val="2"/>
          </w:tcPr>
          <w:p w:rsidR="00B97154" w:rsidRPr="00A95279" w:rsidRDefault="00B97154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97154" w:rsidRPr="00A95279" w:rsidRDefault="00B97154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09FD" w:rsidRPr="00A95279" w:rsidTr="005F2AE0">
        <w:trPr>
          <w:trHeight w:hRule="exact" w:val="602"/>
        </w:trPr>
        <w:tc>
          <w:tcPr>
            <w:tcW w:w="533" w:type="dxa"/>
            <w:gridSpan w:val="2"/>
          </w:tcPr>
          <w:p w:rsidR="009209FD" w:rsidRDefault="009209FD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830" w:type="dxa"/>
            <w:gridSpan w:val="2"/>
          </w:tcPr>
          <w:p w:rsidR="009209FD" w:rsidRPr="00A95279" w:rsidRDefault="009209FD" w:rsidP="005F4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4" w:type="dxa"/>
            <w:gridSpan w:val="4"/>
          </w:tcPr>
          <w:p w:rsidR="009209FD" w:rsidRPr="00A95279" w:rsidRDefault="009209FD" w:rsidP="003E2639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Пируэт из 5-й позиции внутрь и наружу (</w:t>
            </w:r>
            <w:proofErr w:type="spellStart"/>
            <w:r w:rsidRPr="00A95279">
              <w:rPr>
                <w:rFonts w:ascii="Times New Roman" w:hAnsi="Times New Roman"/>
                <w:sz w:val="24"/>
                <w:szCs w:val="24"/>
              </w:rPr>
              <w:t>endedan.endehors</w:t>
            </w:r>
            <w:proofErr w:type="spellEnd"/>
            <w:r w:rsidRPr="00A95279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9209FD" w:rsidRDefault="009209FD" w:rsidP="003E263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Воздушный тур.</w:t>
            </w:r>
          </w:p>
        </w:tc>
        <w:tc>
          <w:tcPr>
            <w:tcW w:w="983" w:type="dxa"/>
          </w:tcPr>
          <w:p w:rsidR="009209FD" w:rsidRDefault="009209FD" w:rsidP="005F2A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209FD" w:rsidRDefault="00F45684" w:rsidP="005F2A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  <w:gridSpan w:val="2"/>
          </w:tcPr>
          <w:p w:rsidR="00E51564" w:rsidRDefault="00E51564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209FD" w:rsidRDefault="00520763" w:rsidP="003E26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="009209FD" w:rsidRPr="00A95279">
              <w:rPr>
                <w:rFonts w:ascii="Times New Roman" w:hAnsi="Times New Roman"/>
                <w:sz w:val="24"/>
                <w:szCs w:val="24"/>
              </w:rPr>
              <w:t>.05.</w:t>
            </w:r>
          </w:p>
        </w:tc>
        <w:tc>
          <w:tcPr>
            <w:tcW w:w="1134" w:type="dxa"/>
            <w:gridSpan w:val="2"/>
          </w:tcPr>
          <w:p w:rsidR="009209FD" w:rsidRPr="00A95279" w:rsidRDefault="009209FD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154" w:rsidRPr="00A95279" w:rsidTr="005F2AE0">
        <w:trPr>
          <w:trHeight w:val="579"/>
        </w:trPr>
        <w:tc>
          <w:tcPr>
            <w:tcW w:w="533" w:type="dxa"/>
            <w:gridSpan w:val="2"/>
          </w:tcPr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63</w:t>
            </w:r>
          </w:p>
        </w:tc>
        <w:tc>
          <w:tcPr>
            <w:tcW w:w="1830" w:type="dxa"/>
            <w:gridSpan w:val="2"/>
          </w:tcPr>
          <w:p w:rsidR="00B97154" w:rsidRPr="00A95279" w:rsidRDefault="00B97154" w:rsidP="005F4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84" w:type="dxa"/>
            <w:gridSpan w:val="4"/>
          </w:tcPr>
          <w:p w:rsidR="00B97154" w:rsidRDefault="00B97154" w:rsidP="003E2639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Пируэт на каблуках.</w:t>
            </w:r>
          </w:p>
          <w:p w:rsidR="00B97154" w:rsidRPr="00A95279" w:rsidRDefault="00B97154" w:rsidP="003E2639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Вращение с отбрасыванием ног назад.</w:t>
            </w:r>
          </w:p>
        </w:tc>
        <w:tc>
          <w:tcPr>
            <w:tcW w:w="983" w:type="dxa"/>
          </w:tcPr>
          <w:p w:rsidR="00B97154" w:rsidRPr="00A95279" w:rsidRDefault="00F45684" w:rsidP="005F2A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  <w:gridSpan w:val="2"/>
          </w:tcPr>
          <w:p w:rsidR="00B97154" w:rsidRPr="00A95279" w:rsidRDefault="00520763" w:rsidP="003E26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B97154" w:rsidRPr="00A95279">
              <w:rPr>
                <w:rFonts w:ascii="Times New Roman" w:hAnsi="Times New Roman"/>
                <w:sz w:val="24"/>
                <w:szCs w:val="24"/>
              </w:rPr>
              <w:t>.05.</w:t>
            </w:r>
          </w:p>
        </w:tc>
        <w:tc>
          <w:tcPr>
            <w:tcW w:w="1134" w:type="dxa"/>
            <w:gridSpan w:val="2"/>
          </w:tcPr>
          <w:p w:rsidR="00B97154" w:rsidRPr="00A95279" w:rsidRDefault="00B97154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154" w:rsidRPr="00A95279" w:rsidTr="005F2AE0">
        <w:trPr>
          <w:trHeight w:val="276"/>
        </w:trPr>
        <w:tc>
          <w:tcPr>
            <w:tcW w:w="533" w:type="dxa"/>
            <w:gridSpan w:val="2"/>
            <w:vMerge w:val="restart"/>
          </w:tcPr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64</w:t>
            </w:r>
          </w:p>
        </w:tc>
        <w:tc>
          <w:tcPr>
            <w:tcW w:w="1830" w:type="dxa"/>
            <w:gridSpan w:val="2"/>
            <w:vMerge w:val="restart"/>
          </w:tcPr>
          <w:p w:rsidR="00B97154" w:rsidRPr="00A95279" w:rsidRDefault="00B97154" w:rsidP="005F4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84" w:type="dxa"/>
            <w:gridSpan w:val="4"/>
            <w:vMerge w:val="restart"/>
          </w:tcPr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«Щучка» с прямыми ногами и согнутыми ногами.</w:t>
            </w:r>
          </w:p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>«Кольцо»</w:t>
            </w:r>
          </w:p>
        </w:tc>
        <w:tc>
          <w:tcPr>
            <w:tcW w:w="983" w:type="dxa"/>
            <w:vMerge w:val="restart"/>
          </w:tcPr>
          <w:p w:rsidR="00B97154" w:rsidRDefault="00F45684" w:rsidP="005F2A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B97154" w:rsidRPr="00A95279" w:rsidRDefault="00B97154" w:rsidP="005F2A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vMerge w:val="restart"/>
          </w:tcPr>
          <w:p w:rsidR="00B97154" w:rsidRPr="00A95279" w:rsidRDefault="00520763" w:rsidP="003E26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B97154" w:rsidRPr="00A95279">
              <w:rPr>
                <w:rFonts w:ascii="Times New Roman" w:hAnsi="Times New Roman"/>
                <w:sz w:val="24"/>
                <w:szCs w:val="24"/>
              </w:rPr>
              <w:t>.05.</w:t>
            </w:r>
          </w:p>
        </w:tc>
        <w:tc>
          <w:tcPr>
            <w:tcW w:w="1134" w:type="dxa"/>
            <w:gridSpan w:val="2"/>
            <w:vMerge w:val="restart"/>
          </w:tcPr>
          <w:p w:rsidR="00B97154" w:rsidRPr="00A95279" w:rsidRDefault="00B97154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154" w:rsidRPr="00A95279" w:rsidTr="005F2AE0">
        <w:trPr>
          <w:trHeight w:val="276"/>
        </w:trPr>
        <w:tc>
          <w:tcPr>
            <w:tcW w:w="533" w:type="dxa"/>
            <w:gridSpan w:val="2"/>
            <w:vMerge/>
          </w:tcPr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830" w:type="dxa"/>
            <w:gridSpan w:val="2"/>
            <w:vMerge/>
          </w:tcPr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84" w:type="dxa"/>
            <w:gridSpan w:val="4"/>
            <w:vMerge/>
          </w:tcPr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</w:pPr>
          </w:p>
        </w:tc>
        <w:tc>
          <w:tcPr>
            <w:tcW w:w="983" w:type="dxa"/>
            <w:vMerge/>
          </w:tcPr>
          <w:p w:rsidR="00B97154" w:rsidRPr="00A95279" w:rsidRDefault="00B97154" w:rsidP="005F2A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</w:pPr>
          </w:p>
        </w:tc>
        <w:tc>
          <w:tcPr>
            <w:tcW w:w="1002" w:type="dxa"/>
            <w:gridSpan w:val="2"/>
            <w:vMerge/>
          </w:tcPr>
          <w:p w:rsidR="00B97154" w:rsidRPr="00A95279" w:rsidRDefault="00B97154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B97154" w:rsidRPr="00A95279" w:rsidRDefault="00B97154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154" w:rsidRPr="00A95279" w:rsidTr="005F2AE0">
        <w:trPr>
          <w:trHeight w:val="562"/>
        </w:trPr>
        <w:tc>
          <w:tcPr>
            <w:tcW w:w="533" w:type="dxa"/>
            <w:gridSpan w:val="2"/>
          </w:tcPr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65</w:t>
            </w:r>
          </w:p>
        </w:tc>
        <w:tc>
          <w:tcPr>
            <w:tcW w:w="1830" w:type="dxa"/>
            <w:gridSpan w:val="2"/>
          </w:tcPr>
          <w:p w:rsidR="00B97154" w:rsidRPr="00A95279" w:rsidRDefault="00B97154" w:rsidP="005F4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84" w:type="dxa"/>
            <w:gridSpan w:val="4"/>
          </w:tcPr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“Пистолет”</w:t>
            </w:r>
          </w:p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«Разножка» в воздухе.</w:t>
            </w:r>
          </w:p>
        </w:tc>
        <w:tc>
          <w:tcPr>
            <w:tcW w:w="983" w:type="dxa"/>
          </w:tcPr>
          <w:p w:rsidR="00B97154" w:rsidRDefault="00B97154" w:rsidP="005F2AE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B97154" w:rsidRPr="00A95279" w:rsidRDefault="00F45684" w:rsidP="005F2A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002" w:type="dxa"/>
            <w:gridSpan w:val="2"/>
          </w:tcPr>
          <w:p w:rsidR="00E51564" w:rsidRDefault="00E51564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97154" w:rsidRPr="00A95279" w:rsidRDefault="00520763" w:rsidP="003E26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B97154" w:rsidRPr="00A95279">
              <w:rPr>
                <w:rFonts w:ascii="Times New Roman" w:hAnsi="Times New Roman"/>
                <w:sz w:val="24"/>
                <w:szCs w:val="24"/>
              </w:rPr>
              <w:t>.05.</w:t>
            </w:r>
          </w:p>
        </w:tc>
        <w:tc>
          <w:tcPr>
            <w:tcW w:w="1134" w:type="dxa"/>
            <w:gridSpan w:val="2"/>
          </w:tcPr>
          <w:p w:rsidR="00B97154" w:rsidRPr="00A95279" w:rsidRDefault="00B97154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154" w:rsidRPr="00A95279" w:rsidTr="005F2AE0">
        <w:trPr>
          <w:trHeight w:val="265"/>
        </w:trPr>
        <w:tc>
          <w:tcPr>
            <w:tcW w:w="533" w:type="dxa"/>
            <w:gridSpan w:val="2"/>
          </w:tcPr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830" w:type="dxa"/>
            <w:gridSpan w:val="2"/>
          </w:tcPr>
          <w:p w:rsidR="00B97154" w:rsidRPr="00AF6828" w:rsidRDefault="00AF6828" w:rsidP="00AF68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AF6828">
              <w:rPr>
                <w:rFonts w:ascii="Times New Roman CYR" w:hAnsi="Times New Roman CYR" w:cs="Times New Roman CYR"/>
                <w:b/>
                <w:sz w:val="24"/>
                <w:szCs w:val="24"/>
              </w:rPr>
              <w:t xml:space="preserve">Испанский сценический танец </w:t>
            </w:r>
          </w:p>
        </w:tc>
        <w:tc>
          <w:tcPr>
            <w:tcW w:w="7384" w:type="dxa"/>
            <w:gridSpan w:val="4"/>
          </w:tcPr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983" w:type="dxa"/>
          </w:tcPr>
          <w:p w:rsidR="00B97154" w:rsidRPr="00A95279" w:rsidRDefault="00B97154" w:rsidP="005F498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002" w:type="dxa"/>
            <w:gridSpan w:val="2"/>
          </w:tcPr>
          <w:p w:rsidR="00B97154" w:rsidRPr="00A95279" w:rsidRDefault="00B97154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97154" w:rsidRPr="00A95279" w:rsidRDefault="00B97154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6828" w:rsidRPr="00A95279" w:rsidTr="005F2AE0">
        <w:trPr>
          <w:trHeight w:val="923"/>
        </w:trPr>
        <w:tc>
          <w:tcPr>
            <w:tcW w:w="533" w:type="dxa"/>
            <w:gridSpan w:val="2"/>
          </w:tcPr>
          <w:p w:rsidR="00AF6828" w:rsidRDefault="00AF6828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66</w:t>
            </w:r>
          </w:p>
        </w:tc>
        <w:tc>
          <w:tcPr>
            <w:tcW w:w="1830" w:type="dxa"/>
            <w:gridSpan w:val="2"/>
          </w:tcPr>
          <w:p w:rsidR="00AF6828" w:rsidRPr="00A95279" w:rsidRDefault="00AF6828" w:rsidP="005F4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84" w:type="dxa"/>
            <w:gridSpan w:val="4"/>
          </w:tcPr>
          <w:p w:rsidR="00AF6828" w:rsidRPr="00A95279" w:rsidRDefault="00AF6828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Положения ног.</w:t>
            </w:r>
          </w:p>
          <w:p w:rsidR="00AF6828" w:rsidRPr="00A95279" w:rsidRDefault="00AF6828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Положения рук.</w:t>
            </w:r>
          </w:p>
          <w:p w:rsidR="00AF6828" w:rsidRDefault="00AF6828" w:rsidP="003E263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Переводы рук различные положения.</w:t>
            </w:r>
          </w:p>
        </w:tc>
        <w:tc>
          <w:tcPr>
            <w:tcW w:w="983" w:type="dxa"/>
          </w:tcPr>
          <w:p w:rsidR="00AF6828" w:rsidRDefault="00AF6828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AF6828" w:rsidRDefault="00F45684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  <w:p w:rsidR="00AF6828" w:rsidRDefault="00AF6828" w:rsidP="005F498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002" w:type="dxa"/>
            <w:gridSpan w:val="2"/>
          </w:tcPr>
          <w:p w:rsidR="00E51564" w:rsidRDefault="00E51564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F6828" w:rsidRDefault="00520763" w:rsidP="003E26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AF6828" w:rsidRPr="00A95279">
              <w:rPr>
                <w:rFonts w:ascii="Times New Roman" w:hAnsi="Times New Roman"/>
                <w:sz w:val="24"/>
                <w:szCs w:val="24"/>
              </w:rPr>
              <w:t>.05.</w:t>
            </w:r>
          </w:p>
        </w:tc>
        <w:tc>
          <w:tcPr>
            <w:tcW w:w="1134" w:type="dxa"/>
            <w:gridSpan w:val="2"/>
          </w:tcPr>
          <w:p w:rsidR="00AF6828" w:rsidRPr="00A95279" w:rsidRDefault="00AF6828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154" w:rsidRPr="00A95279" w:rsidTr="005F2AE0">
        <w:trPr>
          <w:gridAfter w:val="1"/>
          <w:wAfter w:w="16" w:type="dxa"/>
          <w:trHeight w:val="431"/>
        </w:trPr>
        <w:tc>
          <w:tcPr>
            <w:tcW w:w="533" w:type="dxa"/>
            <w:gridSpan w:val="2"/>
          </w:tcPr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67</w:t>
            </w:r>
          </w:p>
        </w:tc>
        <w:tc>
          <w:tcPr>
            <w:tcW w:w="1842" w:type="dxa"/>
            <w:gridSpan w:val="3"/>
          </w:tcPr>
          <w:p w:rsidR="00B97154" w:rsidRPr="00A95279" w:rsidRDefault="00B97154" w:rsidP="005F4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72" w:type="dxa"/>
            <w:gridSpan w:val="3"/>
          </w:tcPr>
          <w:p w:rsidR="00B97154" w:rsidRPr="00A95279" w:rsidRDefault="00B97154" w:rsidP="003E2639">
            <w:pPr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  <w:t xml:space="preserve">Ходы.                                                                                                                          </w:t>
            </w:r>
          </w:p>
          <w:p w:rsidR="00B97154" w:rsidRPr="00A95279" w:rsidRDefault="00B97154" w:rsidP="003E2639">
            <w:pPr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  <w:t>Соскоки.</w:t>
            </w:r>
          </w:p>
        </w:tc>
        <w:tc>
          <w:tcPr>
            <w:tcW w:w="989" w:type="dxa"/>
            <w:gridSpan w:val="2"/>
          </w:tcPr>
          <w:p w:rsidR="00B97154" w:rsidRDefault="00F45684" w:rsidP="005F2AE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  <w:t>1</w:t>
            </w:r>
          </w:p>
          <w:p w:rsidR="00B97154" w:rsidRPr="00A95279" w:rsidRDefault="00B97154" w:rsidP="005F2AE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  <w:lang w:val="tt-RU"/>
              </w:rPr>
            </w:pPr>
          </w:p>
        </w:tc>
        <w:tc>
          <w:tcPr>
            <w:tcW w:w="996" w:type="dxa"/>
          </w:tcPr>
          <w:p w:rsidR="00B97154" w:rsidRPr="00A95279" w:rsidRDefault="00520763" w:rsidP="003E26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B97154" w:rsidRPr="00A95279">
              <w:rPr>
                <w:rFonts w:ascii="Times New Roman" w:hAnsi="Times New Roman"/>
                <w:sz w:val="24"/>
                <w:szCs w:val="24"/>
              </w:rPr>
              <w:t>.05.</w:t>
            </w:r>
          </w:p>
        </w:tc>
        <w:tc>
          <w:tcPr>
            <w:tcW w:w="1118" w:type="dxa"/>
          </w:tcPr>
          <w:p w:rsidR="00B97154" w:rsidRPr="00A95279" w:rsidRDefault="00B97154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154" w:rsidRPr="00A95279" w:rsidTr="005F2AE0">
        <w:trPr>
          <w:gridAfter w:val="1"/>
          <w:wAfter w:w="16" w:type="dxa"/>
          <w:trHeight w:val="393"/>
        </w:trPr>
        <w:tc>
          <w:tcPr>
            <w:tcW w:w="533" w:type="dxa"/>
            <w:gridSpan w:val="2"/>
          </w:tcPr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68</w:t>
            </w:r>
          </w:p>
        </w:tc>
        <w:tc>
          <w:tcPr>
            <w:tcW w:w="1842" w:type="dxa"/>
            <w:gridSpan w:val="3"/>
          </w:tcPr>
          <w:p w:rsidR="00B97154" w:rsidRPr="00A95279" w:rsidRDefault="00B97154" w:rsidP="005F4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72" w:type="dxa"/>
            <w:gridSpan w:val="3"/>
          </w:tcPr>
          <w:p w:rsidR="00B97154" w:rsidRPr="00A95279" w:rsidRDefault="00B97154" w:rsidP="003E2639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 xml:space="preserve">Опускание на колено с шага на расстоянии стопы от опорной ноги с перегибанием </w:t>
            </w:r>
            <w:proofErr w:type="spellStart"/>
            <w:r w:rsidRPr="00A95279">
              <w:rPr>
                <w:rFonts w:ascii="Times New Roman" w:hAnsi="Times New Roman"/>
                <w:sz w:val="24"/>
                <w:szCs w:val="24"/>
              </w:rPr>
              <w:t>корпуса</w:t>
            </w:r>
            <w:proofErr w:type="gramStart"/>
            <w:r w:rsidRPr="00A95279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A95279">
              <w:rPr>
                <w:rFonts w:ascii="Times New Roman" w:hAnsi="Times New Roman"/>
                <w:sz w:val="24"/>
                <w:szCs w:val="24"/>
              </w:rPr>
              <w:t>вижения</w:t>
            </w:r>
            <w:proofErr w:type="spellEnd"/>
            <w:r w:rsidRPr="00A95279">
              <w:rPr>
                <w:rFonts w:ascii="Times New Roman" w:hAnsi="Times New Roman"/>
                <w:sz w:val="24"/>
                <w:szCs w:val="24"/>
              </w:rPr>
              <w:t xml:space="preserve"> рук (</w:t>
            </w:r>
            <w:r w:rsidRPr="00A95279">
              <w:rPr>
                <w:rFonts w:ascii="Times New Roman" w:hAnsi="Times New Roman"/>
                <w:sz w:val="24"/>
                <w:szCs w:val="24"/>
                <w:lang w:val="en-US"/>
              </w:rPr>
              <w:t>portdebras</w:t>
            </w:r>
            <w:r w:rsidRPr="00A95279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A95279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A95279">
              <w:rPr>
                <w:rFonts w:ascii="Times New Roman" w:hAnsi="Times New Roman"/>
                <w:sz w:val="24"/>
                <w:szCs w:val="24"/>
              </w:rPr>
              <w:t xml:space="preserve"> одновременными перегибанием корпуса. стоя на одной ноге, с другой ногой, вытянутой назад или вперед.</w:t>
            </w:r>
          </w:p>
        </w:tc>
        <w:tc>
          <w:tcPr>
            <w:tcW w:w="989" w:type="dxa"/>
            <w:gridSpan w:val="2"/>
          </w:tcPr>
          <w:p w:rsidR="00B97154" w:rsidRPr="00A95279" w:rsidRDefault="00F45684" w:rsidP="005F2A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</w:tcPr>
          <w:p w:rsidR="00B97154" w:rsidRPr="00A95279" w:rsidRDefault="00520763" w:rsidP="003E26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B97154" w:rsidRPr="00A95279">
              <w:rPr>
                <w:rFonts w:ascii="Times New Roman" w:hAnsi="Times New Roman"/>
                <w:sz w:val="24"/>
                <w:szCs w:val="24"/>
              </w:rPr>
              <w:t>.05.</w:t>
            </w:r>
          </w:p>
        </w:tc>
        <w:tc>
          <w:tcPr>
            <w:tcW w:w="1118" w:type="dxa"/>
          </w:tcPr>
          <w:p w:rsidR="00B97154" w:rsidRPr="00A95279" w:rsidRDefault="00B97154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154" w:rsidRPr="00A95279" w:rsidTr="005F2AE0">
        <w:trPr>
          <w:gridAfter w:val="1"/>
          <w:wAfter w:w="16" w:type="dxa"/>
          <w:trHeight w:val="297"/>
        </w:trPr>
        <w:tc>
          <w:tcPr>
            <w:tcW w:w="533" w:type="dxa"/>
            <w:gridSpan w:val="2"/>
          </w:tcPr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69</w:t>
            </w:r>
          </w:p>
        </w:tc>
        <w:tc>
          <w:tcPr>
            <w:tcW w:w="1842" w:type="dxa"/>
            <w:gridSpan w:val="3"/>
          </w:tcPr>
          <w:p w:rsidR="00B97154" w:rsidRPr="00A95279" w:rsidRDefault="00B97154" w:rsidP="005F4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72" w:type="dxa"/>
            <w:gridSpan w:val="3"/>
          </w:tcPr>
          <w:p w:rsidR="00B97154" w:rsidRPr="00A95279" w:rsidRDefault="00B97154" w:rsidP="003E2639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 xml:space="preserve">Подготовка к самостоятельной работе.                   </w:t>
            </w:r>
          </w:p>
        </w:tc>
        <w:tc>
          <w:tcPr>
            <w:tcW w:w="989" w:type="dxa"/>
            <w:gridSpan w:val="2"/>
          </w:tcPr>
          <w:p w:rsidR="00B97154" w:rsidRPr="00A95279" w:rsidRDefault="00F45684" w:rsidP="005F2A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</w:tcPr>
          <w:p w:rsidR="00B97154" w:rsidRPr="00A95279" w:rsidRDefault="00520763" w:rsidP="003E26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29</w:t>
            </w:r>
            <w:r w:rsidR="00B97154" w:rsidRPr="00A95279">
              <w:rPr>
                <w:rFonts w:ascii="Times New Roman" w:hAnsi="Times New Roman"/>
                <w:sz w:val="24"/>
                <w:szCs w:val="24"/>
              </w:rPr>
              <w:t>.05.</w:t>
            </w:r>
          </w:p>
        </w:tc>
        <w:tc>
          <w:tcPr>
            <w:tcW w:w="1118" w:type="dxa"/>
          </w:tcPr>
          <w:p w:rsidR="00B97154" w:rsidRPr="00A95279" w:rsidRDefault="00B97154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154" w:rsidRPr="00A95279" w:rsidTr="005F2AE0">
        <w:trPr>
          <w:gridAfter w:val="1"/>
          <w:wAfter w:w="16" w:type="dxa"/>
          <w:trHeight w:val="274"/>
        </w:trPr>
        <w:tc>
          <w:tcPr>
            <w:tcW w:w="533" w:type="dxa"/>
            <w:gridSpan w:val="2"/>
          </w:tcPr>
          <w:p w:rsidR="00B97154" w:rsidRPr="00A95279" w:rsidRDefault="00B97154" w:rsidP="003E2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95279">
              <w:rPr>
                <w:rFonts w:ascii="Times New Roman CYR" w:hAnsi="Times New Roman CYR" w:cs="Times New Roman CYR"/>
                <w:sz w:val="24"/>
                <w:szCs w:val="24"/>
              </w:rPr>
              <w:t>70</w:t>
            </w:r>
          </w:p>
        </w:tc>
        <w:tc>
          <w:tcPr>
            <w:tcW w:w="1842" w:type="dxa"/>
            <w:gridSpan w:val="3"/>
          </w:tcPr>
          <w:p w:rsidR="00B97154" w:rsidRPr="00A95279" w:rsidRDefault="00B97154" w:rsidP="005F4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372" w:type="dxa"/>
            <w:gridSpan w:val="3"/>
          </w:tcPr>
          <w:p w:rsidR="00B97154" w:rsidRPr="00A95279" w:rsidRDefault="00B97154" w:rsidP="003E2639">
            <w:pPr>
              <w:rPr>
                <w:rFonts w:ascii="Times New Roman" w:hAnsi="Times New Roman"/>
                <w:sz w:val="24"/>
                <w:szCs w:val="24"/>
              </w:rPr>
            </w:pPr>
            <w:r w:rsidRPr="00A95279">
              <w:rPr>
                <w:rFonts w:ascii="Times New Roman" w:hAnsi="Times New Roman"/>
                <w:sz w:val="24"/>
                <w:szCs w:val="24"/>
              </w:rPr>
              <w:t xml:space="preserve">Форма итоговой работы.                                     </w:t>
            </w:r>
          </w:p>
        </w:tc>
        <w:tc>
          <w:tcPr>
            <w:tcW w:w="989" w:type="dxa"/>
            <w:gridSpan w:val="2"/>
          </w:tcPr>
          <w:p w:rsidR="00B97154" w:rsidRPr="00A95279" w:rsidRDefault="00F45684" w:rsidP="005F2A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</w:tcPr>
          <w:p w:rsidR="00B97154" w:rsidRPr="00A95279" w:rsidRDefault="00520763" w:rsidP="003E26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30.05</w:t>
            </w:r>
          </w:p>
        </w:tc>
        <w:tc>
          <w:tcPr>
            <w:tcW w:w="1118" w:type="dxa"/>
          </w:tcPr>
          <w:p w:rsidR="00F45684" w:rsidRPr="00A95279" w:rsidRDefault="00F45684" w:rsidP="003E2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5684" w:rsidRPr="00A95279" w:rsidTr="00A064FF">
        <w:trPr>
          <w:gridAfter w:val="1"/>
          <w:wAfter w:w="16" w:type="dxa"/>
          <w:trHeight w:val="261"/>
        </w:trPr>
        <w:tc>
          <w:tcPr>
            <w:tcW w:w="12850" w:type="dxa"/>
            <w:gridSpan w:val="12"/>
          </w:tcPr>
          <w:p w:rsidR="00F45684" w:rsidRDefault="00F45684" w:rsidP="003E26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Всего:70</w:t>
            </w:r>
          </w:p>
        </w:tc>
      </w:tr>
    </w:tbl>
    <w:p w:rsidR="002E42D8" w:rsidRDefault="002E42D8" w:rsidP="003E263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2E42D8" w:rsidRDefault="002E42D8" w:rsidP="003E263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tbl>
      <w:tblPr>
        <w:tblW w:w="12339" w:type="dxa"/>
        <w:tblInd w:w="-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339"/>
      </w:tblGrid>
      <w:tr w:rsidR="002E42D8" w:rsidRPr="00AE5EFC" w:rsidTr="00A064FF">
        <w:trPr>
          <w:trHeight w:val="10832"/>
        </w:trPr>
        <w:tc>
          <w:tcPr>
            <w:tcW w:w="12339" w:type="dxa"/>
            <w:tcBorders>
              <w:top w:val="nil"/>
              <w:left w:val="nil"/>
              <w:bottom w:val="nil"/>
              <w:right w:val="nil"/>
            </w:tcBorders>
          </w:tcPr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Учебная дисциплина составлена с учётом того, что ученики изуча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ют дисциплины    </w:t>
            </w: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хореографии в качестве обязательного минимума, интегрирующие тематику теоретического,  практического и контрольного учебного</w:t>
            </w: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материала для данной программы: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народный танец.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Учебный материал имеет следующие разделы и подразделы программы: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Теоретический</w:t>
            </w:r>
            <w:proofErr w:type="gram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формирующий мировоззренческую систему научно-практических знаний;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Практический</w:t>
            </w:r>
            <w:proofErr w:type="gram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состоящий из двух подразделов: методико-практического, обеспечивающего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операциональное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овладение методами и способами тренировочных упражнений для достижения учебных задач, и учебно-тренировочного, содействующего приобретению опыта практического исполнения, совершенствования, повышению функциональных и двигательных способностей и спортивного мастерства; латиноамериканская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-Самостоятельная работа, определяющий дифференцированный и объективный учёт процесса и результатов учебной деятельности студентов.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Материал программы включает два взаимосвязанных содержательных компонента: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gram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обязательный</w:t>
            </w:r>
            <w:proofErr w:type="gram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(базовый), обеспечивающий формирование основ народного танца;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вариативный</w:t>
            </w:r>
            <w:proofErr w:type="gram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(индивидуальный), опирающийся на базовый, дополняющий индивидуальность каждого ученика.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1.Теоретический раздел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Материал раздела предусматривает овладение учениками системой научно-практических знаний, необходимых для овладения приёмами подготовки исполнения Народной программы («Цветы мои», «Голубая шаль», «Весенние голоса»), умения их адаптивного, творческого использования для личностного и профессионального развития, самосовершенствования и выполнения профессиональной деятельности.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Наименование разделов и тем теоретической части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1.Место и роль народных танцев в развитии хореографии в целом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2.Становление системы преподавания народного танца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З.Освоение техники, стиля и манеры исполнения основных элементов народных танцев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4.Методы преподавания Народных танцев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5.Построение вариаций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6.Специфика построения урока по Народным танцам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2.Практический раздел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Учебный материал раздела направлен на повышение уровня функциональных и двигательных способностей учеников, формирование необходимых качеств и свойств личностей, овладение методами и средствами исполнения Народных танцев, приобретение личного практического исполнительского опыта.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Практический раздел программы реализуется на методико-практических и учебно-тренировочных мелкогрупповых занятиях.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Методико-практические занятия предусматривают освоение и овладение элементами и фигурами всех танцев Народной программы.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Каждое практическое занятие согласуется с теоретическими знаниями. Занятие проходит по следующей схеме: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1.В соответствии с планируемой темой занятия преподаватель выдаёт ученикам задание необходимые указания по его освоению;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2.Преподаватель кратко объясняет методы обучения и при необходимости показывает соответствующие приёмы, способы выполнения подготовительных упражнений для достижения необходимых результатов по изучаемой фигуре танца;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3.Ученики практически при взаимоконтроле воспроизводят тематические задания под наблюдением преподавателя;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4.Ученики выдаются индивидуальные рекомендации по практическому самосовершенствованию. Под руководством преподавателя обсуждается, исправляется и анализируется выполнение практических заданий. Программой предусматривается обязательный перечень практических занятий, связанных с лекционным курсом.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3.Содержание учебно-тренировочного процесса</w:t>
            </w:r>
          </w:p>
          <w:p w:rsidR="002E42D8" w:rsidRPr="00AE5EFC" w:rsidRDefault="001F1CCA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1 полугодие 7,8,9</w:t>
            </w:r>
            <w:r w:rsidR="002E42D8"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Татарские танцевальные движения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Движение    1. «Беренчейөреш»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(«первый ход»)                      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Исходное положение ног: шестая позиция.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Музыкальный  размер  2/4. На  «раз» - шаг  правой  ногой вперед; «и» - левую   ногу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приставить к правой на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полупальцы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«два» — небольшой шаг правой ногой вперед;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«и» — пауза.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Движение продолжается с левой ноги. Шаги плавные, скользящие.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Движение 2. «Икенчейөреш» («второй ход»)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Исходное положение ног: шестая позиция.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Музыкальный   размер  2/4,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затакта — слегка присесть на обеих ногах.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счет «раз» сделать небольшой прыжок вперед на правую ногу, перенеся на нее тяжесть корпуса; левую ногу, </w:t>
            </w: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согнутую в колене, немного  приподнять от  пола;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«и» — переступить на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полупальцы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левой ноги, поставив ее впереди правой;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«два» — сделать небольшой шаг вперед  правой   ногой;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«и»  — левую ногу вынести вперед, немного приподняв от пола.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Движение продолжается с левой ноги,   и   исполняется   как   стремительный бег.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Движение 3. «өченчейөреш» («третий ход»)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Исходное положение ног: шестая позиция.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Музыкальный  размер   2/4.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счет «раз» правой ногой сделать шаг вперед;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«и» — левую ногу приставить к </w:t>
            </w:r>
            <w:proofErr w:type="gram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правой</w:t>
            </w:r>
            <w:proofErr w:type="gram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полупальцы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«два» — правой ногой сделать небольшой шаг вперед;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«и» — левую ногу приставить на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полупальцы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 </w:t>
            </w:r>
            <w:proofErr w:type="gram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правой</w:t>
            </w:r>
            <w:proofErr w:type="gram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Движение продолжается с левой ноги.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Движение  4. «Д</w:t>
            </w: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ү</w:t>
            </w: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ртенчейөреш» («четвертый ход»)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Исходное положение ног: шестая позиция. Движение мужское, исполняется на маленьком приседании.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счет «раз»  - небольшой шаг вперед правой ногой </w:t>
            </w:r>
            <w:proofErr w:type="gram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низких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полупальцах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«и» — небольшой шаг вперед левой  ногой на 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низкихполупальцах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«два» — повторение движения на счет «раз»;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«и» — левую ногу, согнув в колене, приподнять над полом, прикладывая пятку к щиколотке правой ноги  (спереди).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Движение продолжается с левой ноги.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4.Самостоятельная работа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Самостоятельные занятия обеспечивают оперативную, текущую и итоговую дифференцированную информацию о степени освоения теоретических и методических знаний - умений, подготовленности каждого ученика.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В качестве критериев результативности учебно-тренировочных занятий выступают требования и показатели, основанные на регулярности посещения обязательных занятий.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Оперативный контроль обеспечивает информацию о ходе выполнения студентами конкретного раздела, вида учебной работы. 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Текуший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контроль позволяет оценить степень освоения раздела, темы, вида учебной работы. 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Итоговый контроль (зачёты, экзамены) даёт возможность выявить уровень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знаний народной программы у ученика, его психофизической готовности.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 5.Учебно-методическое обеспечение дисциплины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Основная литература</w:t>
            </w:r>
          </w:p>
          <w:p w:rsidR="002E42D8" w:rsidRPr="00263E67" w:rsidRDefault="002E42D8" w:rsidP="00A064F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1.В.Н.Горшков. Татарские танцы.</w:t>
            </w:r>
          </w:p>
          <w:p w:rsidR="002E42D8" w:rsidRPr="00263E67" w:rsidRDefault="002E42D8" w:rsidP="00A064F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26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Ж.Е.Фирилева.  «СА-ФИ-ДАНСЕ»</w:t>
            </w:r>
            <w:proofErr w:type="gramStart"/>
            <w:r w:rsidRPr="0026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26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Танцевально-игровая гимнастика для детей.</w:t>
            </w:r>
          </w:p>
          <w:p w:rsidR="002E42D8" w:rsidRPr="00263E67" w:rsidRDefault="002E42D8" w:rsidP="00A064F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26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З.Я.Роот. Танцы в начальной школе.</w:t>
            </w:r>
          </w:p>
          <w:p w:rsidR="002E42D8" w:rsidRPr="00263E67" w:rsidRDefault="002E42D8" w:rsidP="00A064F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 </w:t>
            </w:r>
            <w:proofErr w:type="spellStart"/>
            <w:r w:rsidRPr="0026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И.Михедова</w:t>
            </w:r>
            <w:proofErr w:type="spellEnd"/>
            <w:r w:rsidRPr="0026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Танец живота.</w:t>
            </w:r>
          </w:p>
          <w:p w:rsidR="002E42D8" w:rsidRPr="00263E67" w:rsidRDefault="002E42D8" w:rsidP="00A064F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Pr="0026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Методическое пособие по теории и методике преподавания народно-сценического танца.</w:t>
            </w:r>
          </w:p>
          <w:p w:rsidR="002E42D8" w:rsidRPr="00263E67" w:rsidRDefault="002E42D8" w:rsidP="00A064F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  <w:r w:rsidRPr="0026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Методическая разработка к программе «Народно-сценический танец»</w:t>
            </w:r>
          </w:p>
          <w:p w:rsidR="002E42D8" w:rsidRPr="00263E67" w:rsidRDefault="002E42D8" w:rsidP="00A064F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  <w:r w:rsidRPr="0026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Методическая разработка для преподавателей  «Историко-бытовой танец»</w:t>
            </w:r>
          </w:p>
          <w:p w:rsidR="002E42D8" w:rsidRPr="00263E67" w:rsidRDefault="002E42D8" w:rsidP="00A064F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  <w:r w:rsidRPr="0026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преподавания народного танца. Танцевальные движения и комбинации на середине зала.</w:t>
            </w:r>
          </w:p>
          <w:p w:rsidR="002E42D8" w:rsidRPr="00263E67" w:rsidRDefault="002E42D8" w:rsidP="00A064F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  <w:r w:rsidRPr="0026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контрольнодиагностической деятельности на занятиях хореографии</w:t>
            </w:r>
          </w:p>
          <w:p w:rsidR="002E42D8" w:rsidRPr="00263E67" w:rsidRDefault="002E42D8" w:rsidP="00A064F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  <w:r w:rsidRPr="0026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Т.Барышникова. Азбука хореографии.</w:t>
            </w:r>
          </w:p>
          <w:p w:rsidR="002E42D8" w:rsidRPr="00294727" w:rsidRDefault="002E42D8" w:rsidP="00A064FF">
            <w:pPr>
              <w:spacing w:after="0" w:line="240" w:lineRule="auto"/>
            </w:pP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E42D8" w:rsidRPr="00AE5EFC" w:rsidRDefault="002E42D8" w:rsidP="00A0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 Материально-техническое обеспечение дисциплины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Перечень материально-технического обеспечения включает в себя: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учебные классы: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учебные классы для проведения теоретических (лекционных, семинарских) занятий укомплектованные специализированной учебной мебелью, техническими средствами, наглядными пособиями, литературой, для теоретических дисциплин профильных модулей;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–звуковоспроизводящую технику (магнитофоны, аудио-проигрыватели).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помещения для самостоятельной работы учеников, оснащенные компьютерной техникой с подключением к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Internet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–медицинский уголок;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 столовую;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 раздевалок</w:t>
            </w: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учеников и преподавателей;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 спортивный зал;</w:t>
            </w:r>
          </w:p>
          <w:p w:rsidR="00A95673" w:rsidRDefault="00A95673" w:rsidP="00A95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5673" w:rsidRDefault="00A95673" w:rsidP="00A95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42D8" w:rsidRPr="00AE5EFC" w:rsidRDefault="002E42D8" w:rsidP="00A95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7. Содержание текущего, промежуточного и итогового контроля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С целью промежуточного контроля по усвоению материала проводятся контрольные работы и опросы не менее двух раз в полугодие. Сроки проведения зачетов и экзаменов устанавливаются на основе выполнения семестровой нагрузки. Перечень дисциплин, выносимых на сессию, определятся учебным планом. На подготовку к экзамену отводится не менее двух дней. Посещение занятий, указанных в расписании, является обязательным для учеников.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вопросов к зачету.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Какие татарские народные танцы вы знаете. Перечислить.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Показать следующие движения.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вактыпырдау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өтерелү;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бераякбелэнтыпырдау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борынгытыпырдау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вальс әйләнеше;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кызларчыгышы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Показать положения </w:t>
            </w:r>
            <w:proofErr w:type="gram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</w:t>
            </w:r>
            <w:proofErr w:type="gram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татарском народном танце представленные на рисунке.</w:t>
            </w: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42D8" w:rsidRPr="00AE5EFC" w:rsidRDefault="002E42D8" w:rsidP="00A06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E42D8" w:rsidRPr="00AE5EFC" w:rsidRDefault="002E42D8" w:rsidP="002E42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2D8" w:rsidRPr="00AE5EFC" w:rsidRDefault="002E42D8" w:rsidP="002E42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2D8" w:rsidRPr="00AE5EFC" w:rsidRDefault="002E42D8" w:rsidP="002E42D8">
      <w:pPr>
        <w:rPr>
          <w:sz w:val="24"/>
          <w:szCs w:val="24"/>
        </w:rPr>
      </w:pPr>
    </w:p>
    <w:p w:rsidR="002E42D8" w:rsidRPr="000F649E" w:rsidRDefault="002E42D8" w:rsidP="002E42D8">
      <w:pPr>
        <w:spacing w:after="0" w:line="360" w:lineRule="auto"/>
        <w:rPr>
          <w:sz w:val="24"/>
          <w:szCs w:val="24"/>
        </w:rPr>
      </w:pPr>
    </w:p>
    <w:p w:rsidR="00F6394D" w:rsidRPr="00A95279" w:rsidRDefault="00F6394D" w:rsidP="002E42D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sz w:val="24"/>
          <w:szCs w:val="24"/>
        </w:rPr>
      </w:pPr>
    </w:p>
    <w:sectPr w:rsidR="00F6394D" w:rsidRPr="00A95279" w:rsidSect="00A95673">
      <w:headerReference w:type="default" r:id="rId10"/>
      <w:footerReference w:type="even" r:id="rId11"/>
      <w:footerReference w:type="default" r:id="rId12"/>
      <w:pgSz w:w="15840" w:h="12240" w:orient="landscape"/>
      <w:pgMar w:top="426" w:right="850" w:bottom="1134" w:left="1701" w:header="709" w:footer="709" w:gutter="0"/>
      <w:pgNumType w:start="1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4651" w:rsidRDefault="002F4651">
      <w:pPr>
        <w:spacing w:after="0" w:line="240" w:lineRule="auto"/>
      </w:pPr>
      <w:r>
        <w:separator/>
      </w:r>
    </w:p>
  </w:endnote>
  <w:endnote w:type="continuationSeparator" w:id="0">
    <w:p w:rsidR="002F4651" w:rsidRDefault="002F46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4FF" w:rsidRDefault="00DE57AE">
    <w:pPr>
      <w:pStyle w:val="a5"/>
      <w:jc w:val="right"/>
    </w:pPr>
    <w:r>
      <w:fldChar w:fldCharType="begin"/>
    </w:r>
    <w:r w:rsidR="00A064FF">
      <w:instrText>PAGE   \* MERGEFORMAT</w:instrText>
    </w:r>
    <w:r>
      <w:fldChar w:fldCharType="separate"/>
    </w:r>
    <w:r w:rsidR="00A064FF">
      <w:rPr>
        <w:noProof/>
      </w:rPr>
      <w:t>2</w:t>
    </w:r>
    <w:r>
      <w:fldChar w:fldCharType="end"/>
    </w:r>
  </w:p>
  <w:p w:rsidR="00A064FF" w:rsidRDefault="00A064F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77160"/>
      <w:docPartObj>
        <w:docPartGallery w:val="Page Numbers (Bottom of Page)"/>
        <w:docPartUnique/>
      </w:docPartObj>
    </w:sdtPr>
    <w:sdtEndPr/>
    <w:sdtContent>
      <w:p w:rsidR="00A95673" w:rsidRDefault="0075649F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064FF" w:rsidRPr="007F6AF9" w:rsidRDefault="00A064FF" w:rsidP="00F6394D">
    <w:pPr>
      <w:pStyle w:val="a5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4651" w:rsidRDefault="002F4651">
      <w:pPr>
        <w:spacing w:after="0" w:line="240" w:lineRule="auto"/>
      </w:pPr>
      <w:r>
        <w:separator/>
      </w:r>
    </w:p>
  </w:footnote>
  <w:footnote w:type="continuationSeparator" w:id="0">
    <w:p w:rsidR="002F4651" w:rsidRDefault="002F46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4FF" w:rsidRDefault="00A064FF">
    <w:pPr>
      <w:pStyle w:val="a3"/>
      <w:jc w:val="right"/>
    </w:pPr>
  </w:p>
  <w:p w:rsidR="00A064FF" w:rsidRDefault="00A064F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5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60"/>
      </w:pPr>
      <w:rPr>
        <w:rFonts w:ascii="Symbol" w:hAnsi="Symbol"/>
      </w:rPr>
    </w:lvl>
  </w:abstractNum>
  <w:abstractNum w:abstractNumId="1">
    <w:nsid w:val="0000000D"/>
    <w:multiLevelType w:val="singleLevel"/>
    <w:tmpl w:val="0000000D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10"/>
    <w:multiLevelType w:val="singleLevel"/>
    <w:tmpl w:val="00000010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0000016"/>
    <w:multiLevelType w:val="singleLevel"/>
    <w:tmpl w:val="00000016"/>
    <w:name w:val="WW8Num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14315B22"/>
    <w:multiLevelType w:val="hybridMultilevel"/>
    <w:tmpl w:val="F5A68AEE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3C66F0"/>
    <w:multiLevelType w:val="singleLevel"/>
    <w:tmpl w:val="05587FA0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6">
    <w:nsid w:val="24161E19"/>
    <w:multiLevelType w:val="multilevel"/>
    <w:tmpl w:val="C19632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8962B2F"/>
    <w:multiLevelType w:val="multilevel"/>
    <w:tmpl w:val="D3A299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F682AE8"/>
    <w:multiLevelType w:val="singleLevel"/>
    <w:tmpl w:val="05587FA0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num w:numId="1">
    <w:abstractNumId w:val="8"/>
  </w:num>
  <w:num w:numId="2">
    <w:abstractNumId w:val="8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">
    <w:abstractNumId w:val="8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4">
    <w:abstractNumId w:val="8"/>
    <w:lvlOverride w:ilvl="0">
      <w:lvl w:ilvl="0">
        <w:start w:val="4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5">
    <w:abstractNumId w:val="8"/>
    <w:lvlOverride w:ilvl="0">
      <w:lvl w:ilvl="0">
        <w:start w:val="5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6">
    <w:abstractNumId w:val="8"/>
    <w:lvlOverride w:ilvl="0">
      <w:lvl w:ilvl="0">
        <w:start w:val="6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7">
    <w:abstractNumId w:val="8"/>
    <w:lvlOverride w:ilvl="0">
      <w:lvl w:ilvl="0">
        <w:start w:val="7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8">
    <w:abstractNumId w:val="8"/>
    <w:lvlOverride w:ilvl="0">
      <w:lvl w:ilvl="0">
        <w:start w:val="8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9">
    <w:abstractNumId w:val="8"/>
    <w:lvlOverride w:ilvl="0">
      <w:lvl w:ilvl="0">
        <w:start w:val="9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0">
    <w:abstractNumId w:val="8"/>
    <w:lvlOverride w:ilvl="0">
      <w:lvl w:ilvl="0">
        <w:start w:val="10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1">
    <w:abstractNumId w:val="8"/>
    <w:lvlOverride w:ilvl="0">
      <w:lvl w:ilvl="0">
        <w:start w:val="11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2">
    <w:abstractNumId w:val="8"/>
    <w:lvlOverride w:ilvl="0">
      <w:lvl w:ilvl="0">
        <w:start w:val="1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3">
    <w:abstractNumId w:val="8"/>
    <w:lvlOverride w:ilvl="0">
      <w:lvl w:ilvl="0">
        <w:start w:val="13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4">
    <w:abstractNumId w:val="8"/>
    <w:lvlOverride w:ilvl="0">
      <w:lvl w:ilvl="0">
        <w:start w:val="14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5">
    <w:abstractNumId w:val="8"/>
    <w:lvlOverride w:ilvl="0">
      <w:lvl w:ilvl="0">
        <w:start w:val="15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6">
    <w:abstractNumId w:val="8"/>
    <w:lvlOverride w:ilvl="0">
      <w:lvl w:ilvl="0">
        <w:start w:val="16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7">
    <w:abstractNumId w:val="8"/>
    <w:lvlOverride w:ilvl="0">
      <w:lvl w:ilvl="0">
        <w:start w:val="17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8">
    <w:abstractNumId w:val="5"/>
  </w:num>
  <w:num w:numId="19">
    <w:abstractNumId w:val="5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0">
    <w:abstractNumId w:val="5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1">
    <w:abstractNumId w:val="5"/>
    <w:lvlOverride w:ilvl="0">
      <w:lvl w:ilvl="0">
        <w:start w:val="4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2">
    <w:abstractNumId w:val="5"/>
    <w:lvlOverride w:ilvl="0">
      <w:lvl w:ilvl="0">
        <w:start w:val="5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3">
    <w:abstractNumId w:val="5"/>
    <w:lvlOverride w:ilvl="0">
      <w:lvl w:ilvl="0">
        <w:start w:val="6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4">
    <w:abstractNumId w:val="5"/>
    <w:lvlOverride w:ilvl="0">
      <w:lvl w:ilvl="0">
        <w:start w:val="7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5">
    <w:abstractNumId w:val="1"/>
  </w:num>
  <w:num w:numId="26">
    <w:abstractNumId w:val="2"/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3"/>
  </w:num>
  <w:num w:numId="30">
    <w:abstractNumId w:val="7"/>
  </w:num>
  <w:num w:numId="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19DE"/>
    <w:rsid w:val="00122423"/>
    <w:rsid w:val="001260FA"/>
    <w:rsid w:val="00160840"/>
    <w:rsid w:val="0019384B"/>
    <w:rsid w:val="001C3BA0"/>
    <w:rsid w:val="001C4303"/>
    <w:rsid w:val="001F1CCA"/>
    <w:rsid w:val="002E05D2"/>
    <w:rsid w:val="002E42D8"/>
    <w:rsid w:val="002F4651"/>
    <w:rsid w:val="00322165"/>
    <w:rsid w:val="003E2639"/>
    <w:rsid w:val="0041507A"/>
    <w:rsid w:val="00426E82"/>
    <w:rsid w:val="00477274"/>
    <w:rsid w:val="004E0BCE"/>
    <w:rsid w:val="004F1BF3"/>
    <w:rsid w:val="00511330"/>
    <w:rsid w:val="00520763"/>
    <w:rsid w:val="005430A7"/>
    <w:rsid w:val="0054481D"/>
    <w:rsid w:val="005B6471"/>
    <w:rsid w:val="005D13FE"/>
    <w:rsid w:val="005E083B"/>
    <w:rsid w:val="005E32E9"/>
    <w:rsid w:val="005E396E"/>
    <w:rsid w:val="005F2AE0"/>
    <w:rsid w:val="005F4988"/>
    <w:rsid w:val="00622953"/>
    <w:rsid w:val="00670AFF"/>
    <w:rsid w:val="00692BFB"/>
    <w:rsid w:val="00717994"/>
    <w:rsid w:val="0075649F"/>
    <w:rsid w:val="007A2A7E"/>
    <w:rsid w:val="007B3DD7"/>
    <w:rsid w:val="007F45BD"/>
    <w:rsid w:val="007F6AF9"/>
    <w:rsid w:val="00844626"/>
    <w:rsid w:val="009209FD"/>
    <w:rsid w:val="00930A67"/>
    <w:rsid w:val="009601B3"/>
    <w:rsid w:val="00963AA4"/>
    <w:rsid w:val="009C6C2F"/>
    <w:rsid w:val="009E6AAB"/>
    <w:rsid w:val="009F09D7"/>
    <w:rsid w:val="00A064FF"/>
    <w:rsid w:val="00A519DE"/>
    <w:rsid w:val="00A95279"/>
    <w:rsid w:val="00A95673"/>
    <w:rsid w:val="00AA14F7"/>
    <w:rsid w:val="00AF6828"/>
    <w:rsid w:val="00B4460A"/>
    <w:rsid w:val="00B73F5C"/>
    <w:rsid w:val="00B97154"/>
    <w:rsid w:val="00C35288"/>
    <w:rsid w:val="00CA5909"/>
    <w:rsid w:val="00CF40F3"/>
    <w:rsid w:val="00D32261"/>
    <w:rsid w:val="00D84BBB"/>
    <w:rsid w:val="00DE57AE"/>
    <w:rsid w:val="00E42000"/>
    <w:rsid w:val="00E51564"/>
    <w:rsid w:val="00E90CCC"/>
    <w:rsid w:val="00EF61F8"/>
    <w:rsid w:val="00F06591"/>
    <w:rsid w:val="00F20C4C"/>
    <w:rsid w:val="00F45684"/>
    <w:rsid w:val="00F6394D"/>
    <w:rsid w:val="00FC1D76"/>
    <w:rsid w:val="00FC43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7AE"/>
  </w:style>
  <w:style w:type="paragraph" w:styleId="2">
    <w:name w:val="heading 2"/>
    <w:basedOn w:val="a"/>
    <w:next w:val="a"/>
    <w:link w:val="20"/>
    <w:uiPriority w:val="9"/>
    <w:unhideWhenUsed/>
    <w:qFormat/>
    <w:rsid w:val="004F1BF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22165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2216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322165"/>
  </w:style>
  <w:style w:type="paragraph" w:styleId="a3">
    <w:name w:val="header"/>
    <w:basedOn w:val="a"/>
    <w:link w:val="a4"/>
    <w:uiPriority w:val="99"/>
    <w:unhideWhenUsed/>
    <w:rsid w:val="00322165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322165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322165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322165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3221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A2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A2A7E"/>
    <w:rPr>
      <w:rFonts w:ascii="Tahoma" w:hAnsi="Tahoma" w:cs="Tahoma"/>
      <w:sz w:val="16"/>
      <w:szCs w:val="16"/>
    </w:rPr>
  </w:style>
  <w:style w:type="paragraph" w:customStyle="1" w:styleId="10">
    <w:name w:val="Без интервала1"/>
    <w:uiPriority w:val="99"/>
    <w:rsid w:val="00F6394D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Normal (Web)"/>
    <w:basedOn w:val="a"/>
    <w:uiPriority w:val="99"/>
    <w:unhideWhenUsed/>
    <w:rsid w:val="004E0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7"/>
    <w:uiPriority w:val="59"/>
    <w:rsid w:val="003E263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4F1BF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b">
    <w:name w:val="Strong"/>
    <w:basedOn w:val="a0"/>
    <w:uiPriority w:val="22"/>
    <w:qFormat/>
    <w:rsid w:val="00D84BBB"/>
    <w:rPr>
      <w:b/>
      <w:bCs/>
    </w:rPr>
  </w:style>
  <w:style w:type="paragraph" w:styleId="ac">
    <w:name w:val="No Spacing"/>
    <w:basedOn w:val="a"/>
    <w:uiPriority w:val="1"/>
    <w:qFormat/>
    <w:rsid w:val="00D84BB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4F1BF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22165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2216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322165"/>
  </w:style>
  <w:style w:type="paragraph" w:styleId="a3">
    <w:name w:val="header"/>
    <w:basedOn w:val="a"/>
    <w:link w:val="a4"/>
    <w:uiPriority w:val="99"/>
    <w:unhideWhenUsed/>
    <w:rsid w:val="00322165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322165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322165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322165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3221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A2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A2A7E"/>
    <w:rPr>
      <w:rFonts w:ascii="Tahoma" w:hAnsi="Tahoma" w:cs="Tahoma"/>
      <w:sz w:val="16"/>
      <w:szCs w:val="16"/>
    </w:rPr>
  </w:style>
  <w:style w:type="paragraph" w:customStyle="1" w:styleId="10">
    <w:name w:val="Без интервала1"/>
    <w:uiPriority w:val="99"/>
    <w:rsid w:val="00F6394D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Normal (Web)"/>
    <w:basedOn w:val="a"/>
    <w:uiPriority w:val="99"/>
    <w:unhideWhenUsed/>
    <w:rsid w:val="004E0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7"/>
    <w:uiPriority w:val="59"/>
    <w:rsid w:val="003E263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4F1BF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b">
    <w:name w:val="Strong"/>
    <w:basedOn w:val="a0"/>
    <w:uiPriority w:val="22"/>
    <w:qFormat/>
    <w:rsid w:val="00D84BBB"/>
    <w:rPr>
      <w:b/>
      <w:bCs/>
    </w:rPr>
  </w:style>
  <w:style w:type="paragraph" w:styleId="ac">
    <w:name w:val="No Spacing"/>
    <w:basedOn w:val="a"/>
    <w:uiPriority w:val="1"/>
    <w:qFormat/>
    <w:rsid w:val="00D84BB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0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1245A-29F8-4160-8DA4-F206442DD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19</Pages>
  <Words>3354</Words>
  <Characters>19120</Characters>
  <Application>Microsoft Office Word</Application>
  <DocSecurity>0</DocSecurity>
  <Lines>159</Lines>
  <Paragraphs>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    /ПОЯСНИТЕЛЬНАЯ ЗАПИСКА</vt:lpstr>
      <vt:lpstr>    СОДЕРЖАНИЕ ПРОГРАММЫ</vt:lpstr>
    </vt:vector>
  </TitlesOfParts>
  <Company/>
  <LinksUpToDate>false</LinksUpToDate>
  <CharactersWithSpaces>22430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</dc:creator>
  <cp:keywords/>
  <dc:description/>
  <cp:lastModifiedBy>4</cp:lastModifiedBy>
  <cp:revision>33</cp:revision>
  <cp:lastPrinted>2018-09-14T12:06:00Z</cp:lastPrinted>
  <dcterms:created xsi:type="dcterms:W3CDTF">2017-09-14T20:59:00Z</dcterms:created>
  <dcterms:modified xsi:type="dcterms:W3CDTF">2018-10-17T09:57:00Z</dcterms:modified>
</cp:coreProperties>
</file>